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EEE" w:rsidRPr="00545D56" w:rsidRDefault="00202EEE" w:rsidP="00F852C1">
      <w:pPr>
        <w:pStyle w:val="af"/>
        <w:rPr>
          <w:rFonts w:ascii="Times New Roman" w:hAnsi="Times New Roman" w:cs="Times New Roman"/>
        </w:rPr>
      </w:pPr>
    </w:p>
    <w:p w:rsidR="00202EEE" w:rsidRPr="00545D56" w:rsidRDefault="00476709">
      <w:pPr>
        <w:autoSpaceDE w:val="0"/>
        <w:autoSpaceDN w:val="0"/>
        <w:spacing w:after="0" w:line="230" w:lineRule="auto"/>
        <w:ind w:left="1494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202EEE" w:rsidRPr="00545D56" w:rsidRDefault="00476709">
      <w:pPr>
        <w:autoSpaceDE w:val="0"/>
        <w:autoSpaceDN w:val="0"/>
        <w:spacing w:before="670" w:after="0" w:line="230" w:lineRule="auto"/>
        <w:ind w:left="2286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202EEE" w:rsidRPr="00545D56" w:rsidRDefault="00476709">
      <w:pPr>
        <w:tabs>
          <w:tab w:val="left" w:pos="3986"/>
        </w:tabs>
        <w:autoSpaceDE w:val="0"/>
        <w:autoSpaceDN w:val="0"/>
        <w:spacing w:before="670" w:after="0" w:line="262" w:lineRule="auto"/>
        <w:ind w:left="522" w:right="144"/>
        <w:rPr>
          <w:rFonts w:ascii="Times New Roman" w:hAnsi="Times New Roman" w:cs="Times New Roman"/>
          <w:lang w:val="ru-RU"/>
        </w:rPr>
      </w:pP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МКУ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"Отдел образования Исполнительного комитета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Апастовского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муниципального района 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Республики Татарстан"</w:t>
      </w:r>
    </w:p>
    <w:p w:rsidR="00202EEE" w:rsidRPr="00545D56" w:rsidRDefault="00476709" w:rsidP="00876537">
      <w:pPr>
        <w:autoSpaceDE w:val="0"/>
        <w:autoSpaceDN w:val="0"/>
        <w:spacing w:before="672" w:after="1376" w:line="230" w:lineRule="auto"/>
        <w:ind w:right="3256"/>
        <w:jc w:val="center"/>
        <w:rPr>
          <w:rFonts w:ascii="Times New Roman" w:hAnsi="Times New Roman" w:cs="Times New Roman"/>
        </w:rPr>
      </w:pP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</w:rPr>
        <w:t>МБОУ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</w:rPr>
        <w:t xml:space="preserve"> "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</w:rPr>
        <w:t>Табар-Черкийская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</w:rPr>
        <w:t>СОШ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</w:rPr>
        <w:t>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02"/>
        <w:gridCol w:w="3320"/>
        <w:gridCol w:w="2760"/>
      </w:tblGrid>
      <w:tr w:rsidR="00202EEE" w:rsidRPr="00545D56">
        <w:trPr>
          <w:trHeight w:hRule="exact" w:val="276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202EEE" w:rsidRPr="00545D56" w:rsidRDefault="00476709">
            <w:pPr>
              <w:autoSpaceDE w:val="0"/>
              <w:autoSpaceDN w:val="0"/>
              <w:spacing w:before="50" w:after="0" w:line="230" w:lineRule="auto"/>
              <w:rPr>
                <w:rFonts w:ascii="Times New Roman" w:hAnsi="Times New Roman" w:cs="Times New Roman"/>
              </w:rPr>
            </w:pPr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202EEE" w:rsidRPr="00545D56" w:rsidRDefault="00476709">
            <w:pPr>
              <w:autoSpaceDE w:val="0"/>
              <w:autoSpaceDN w:val="0"/>
              <w:spacing w:before="50" w:after="0" w:line="230" w:lineRule="auto"/>
              <w:ind w:left="216"/>
              <w:rPr>
                <w:rFonts w:ascii="Times New Roman" w:hAnsi="Times New Roman" w:cs="Times New Roman"/>
              </w:rPr>
            </w:pPr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2760" w:type="dxa"/>
            <w:tcMar>
              <w:left w:w="0" w:type="dxa"/>
              <w:right w:w="0" w:type="dxa"/>
            </w:tcMar>
          </w:tcPr>
          <w:p w:rsidR="00202EEE" w:rsidRPr="00545D56" w:rsidRDefault="00476709">
            <w:pPr>
              <w:autoSpaceDE w:val="0"/>
              <w:autoSpaceDN w:val="0"/>
              <w:spacing w:before="50" w:after="0" w:line="230" w:lineRule="auto"/>
              <w:ind w:left="412"/>
              <w:rPr>
                <w:rFonts w:ascii="Times New Roman" w:hAnsi="Times New Roman" w:cs="Times New Roman"/>
              </w:rPr>
            </w:pPr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202EEE" w:rsidRPr="00545D56">
        <w:trPr>
          <w:trHeight w:hRule="exact" w:val="274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202EEE" w:rsidRPr="00545D56" w:rsidRDefault="00476709">
            <w:pPr>
              <w:autoSpaceDE w:val="0"/>
              <w:autoSpaceDN w:val="0"/>
              <w:spacing w:after="0" w:line="230" w:lineRule="auto"/>
              <w:rPr>
                <w:rFonts w:ascii="Times New Roman" w:hAnsi="Times New Roman" w:cs="Times New Roman"/>
              </w:rPr>
            </w:pPr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ШМО учителей начальных классов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202EEE" w:rsidRPr="00545D56" w:rsidRDefault="00476709">
            <w:pPr>
              <w:autoSpaceDE w:val="0"/>
              <w:autoSpaceDN w:val="0"/>
              <w:spacing w:after="0" w:line="230" w:lineRule="auto"/>
              <w:ind w:left="216"/>
              <w:rPr>
                <w:rFonts w:ascii="Times New Roman" w:hAnsi="Times New Roman" w:cs="Times New Roman"/>
              </w:rPr>
            </w:pPr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2760" w:type="dxa"/>
            <w:tcMar>
              <w:left w:w="0" w:type="dxa"/>
              <w:right w:w="0" w:type="dxa"/>
            </w:tcMar>
          </w:tcPr>
          <w:p w:rsidR="00202EEE" w:rsidRPr="00545D56" w:rsidRDefault="00476709">
            <w:pPr>
              <w:autoSpaceDE w:val="0"/>
              <w:autoSpaceDN w:val="0"/>
              <w:spacing w:after="0" w:line="230" w:lineRule="auto"/>
              <w:ind w:left="412"/>
              <w:rPr>
                <w:rFonts w:ascii="Times New Roman" w:hAnsi="Times New Roman" w:cs="Times New Roman"/>
              </w:rPr>
            </w:pPr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Директор школы</w:t>
            </w:r>
          </w:p>
        </w:tc>
      </w:tr>
    </w:tbl>
    <w:p w:rsidR="00202EEE" w:rsidRPr="00545D56" w:rsidRDefault="00202EEE">
      <w:pPr>
        <w:autoSpaceDE w:val="0"/>
        <w:autoSpaceDN w:val="0"/>
        <w:spacing w:after="0" w:line="60" w:lineRule="exac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62"/>
        <w:gridCol w:w="3520"/>
        <w:gridCol w:w="5500"/>
      </w:tblGrid>
      <w:tr w:rsidR="00202EEE" w:rsidRPr="00545D56" w:rsidTr="00876537">
        <w:trPr>
          <w:trHeight w:hRule="exact" w:val="366"/>
        </w:trPr>
        <w:tc>
          <w:tcPr>
            <w:tcW w:w="2462" w:type="dxa"/>
            <w:vMerge w:val="restart"/>
            <w:tcMar>
              <w:left w:w="0" w:type="dxa"/>
              <w:right w:w="0" w:type="dxa"/>
            </w:tcMar>
          </w:tcPr>
          <w:p w:rsidR="00202EEE" w:rsidRPr="00545D56" w:rsidRDefault="00476709" w:rsidP="00132DAE">
            <w:pPr>
              <w:autoSpaceDE w:val="0"/>
              <w:autoSpaceDN w:val="0"/>
              <w:spacing w:before="660" w:after="0" w:line="230" w:lineRule="auto"/>
              <w:rPr>
                <w:rFonts w:ascii="Times New Roman" w:hAnsi="Times New Roman" w:cs="Times New Roman"/>
              </w:rPr>
            </w:pPr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_______</w:t>
            </w:r>
            <w:proofErr w:type="spellStart"/>
            <w:r w:rsidR="00132DAE"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ru-RU"/>
              </w:rPr>
              <w:t>М.Н.Волкова</w:t>
            </w:r>
            <w:proofErr w:type="spellEnd"/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202EEE" w:rsidRPr="00545D56" w:rsidRDefault="00476709" w:rsidP="00132DAE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________</w:t>
            </w:r>
            <w:proofErr w:type="spellStart"/>
            <w:r w:rsidR="00132DAE"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ru-RU"/>
              </w:rPr>
              <w:t>И.БХураськина</w:t>
            </w:r>
            <w:proofErr w:type="spellEnd"/>
            <w:r w:rsidR="00132DAE"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ru-RU"/>
              </w:rPr>
              <w:t xml:space="preserve">   </w:t>
            </w:r>
          </w:p>
        </w:tc>
        <w:tc>
          <w:tcPr>
            <w:tcW w:w="5500" w:type="dxa"/>
            <w:tcMar>
              <w:left w:w="0" w:type="dxa"/>
              <w:right w:w="0" w:type="dxa"/>
            </w:tcMar>
          </w:tcPr>
          <w:p w:rsidR="00202EEE" w:rsidRPr="00545D56" w:rsidRDefault="00476709" w:rsidP="00876537">
            <w:pPr>
              <w:autoSpaceDE w:val="0"/>
              <w:autoSpaceDN w:val="0"/>
              <w:spacing w:before="60" w:after="0" w:line="230" w:lineRule="auto"/>
              <w:ind w:right="900"/>
              <w:jc w:val="center"/>
              <w:rPr>
                <w:rFonts w:ascii="Times New Roman" w:hAnsi="Times New Roman" w:cs="Times New Roman"/>
              </w:rPr>
            </w:pPr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_______</w:t>
            </w:r>
            <w:proofErr w:type="spellStart"/>
            <w:r w:rsidR="00876537"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ru-RU"/>
              </w:rPr>
              <w:t>Л.И.Щербакова</w:t>
            </w:r>
            <w:proofErr w:type="spellEnd"/>
          </w:p>
        </w:tc>
      </w:tr>
      <w:tr w:rsidR="00202EEE" w:rsidRPr="00545D56" w:rsidTr="00876537">
        <w:trPr>
          <w:trHeight w:hRule="exact" w:val="520"/>
        </w:trPr>
        <w:tc>
          <w:tcPr>
            <w:tcW w:w="2462" w:type="dxa"/>
            <w:vMerge/>
          </w:tcPr>
          <w:p w:rsidR="00202EEE" w:rsidRPr="00545D56" w:rsidRDefault="00202E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202EEE" w:rsidRPr="00545D56" w:rsidRDefault="00202EEE">
            <w:pPr>
              <w:autoSpaceDE w:val="0"/>
              <w:autoSpaceDN w:val="0"/>
              <w:spacing w:before="102" w:after="0" w:line="230" w:lineRule="auto"/>
              <w:ind w:right="137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500" w:type="dxa"/>
            <w:tcMar>
              <w:left w:w="0" w:type="dxa"/>
              <w:right w:w="0" w:type="dxa"/>
            </w:tcMar>
          </w:tcPr>
          <w:p w:rsidR="00202EEE" w:rsidRPr="00545D56" w:rsidRDefault="00476709" w:rsidP="00876537">
            <w:pPr>
              <w:autoSpaceDE w:val="0"/>
              <w:autoSpaceDN w:val="0"/>
              <w:spacing w:before="102" w:after="0" w:line="230" w:lineRule="auto"/>
              <w:ind w:right="1454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Приказ</w:t>
            </w:r>
            <w:proofErr w:type="spellEnd"/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 xml:space="preserve"> №</w:t>
            </w:r>
            <w:r w:rsidR="00876537"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ru-RU"/>
              </w:rPr>
              <w:t xml:space="preserve"> 96</w:t>
            </w:r>
          </w:p>
        </w:tc>
      </w:tr>
      <w:tr w:rsidR="00202EEE" w:rsidRPr="00545D56" w:rsidTr="00876537">
        <w:trPr>
          <w:trHeight w:hRule="exact" w:val="480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202EEE" w:rsidRPr="00545D56" w:rsidRDefault="00476709">
            <w:pPr>
              <w:autoSpaceDE w:val="0"/>
              <w:autoSpaceDN w:val="0"/>
              <w:spacing w:before="194" w:after="0" w:line="23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Протокол</w:t>
            </w:r>
            <w:proofErr w:type="spellEnd"/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 xml:space="preserve"> №</w:t>
            </w:r>
            <w:r w:rsidR="00132DAE"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ru-RU"/>
              </w:rPr>
              <w:t>1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202EEE" w:rsidRPr="00545D56" w:rsidRDefault="00202EEE">
            <w:pPr>
              <w:autoSpaceDE w:val="0"/>
              <w:autoSpaceDN w:val="0"/>
              <w:spacing w:after="0" w:line="230" w:lineRule="auto"/>
              <w:ind w:right="172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500" w:type="dxa"/>
            <w:tcMar>
              <w:left w:w="0" w:type="dxa"/>
              <w:right w:w="0" w:type="dxa"/>
            </w:tcMar>
          </w:tcPr>
          <w:p w:rsidR="00202EEE" w:rsidRPr="00545D56" w:rsidRDefault="00476709">
            <w:pPr>
              <w:autoSpaceDE w:val="0"/>
              <w:autoSpaceDN w:val="0"/>
              <w:spacing w:after="0" w:line="230" w:lineRule="auto"/>
              <w:ind w:right="1686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от</w:t>
            </w:r>
            <w:proofErr w:type="spellEnd"/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 xml:space="preserve"> "</w:t>
            </w:r>
            <w:r w:rsidR="00876537"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ru-RU"/>
              </w:rPr>
              <w:t>26</w:t>
            </w:r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"</w:t>
            </w:r>
            <w:r w:rsidR="00876537"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lang w:val="ru-RU"/>
              </w:rPr>
              <w:t>августа 2022</w:t>
            </w:r>
            <w:r w:rsidRPr="00545D56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 xml:space="preserve">  г.</w:t>
            </w:r>
          </w:p>
        </w:tc>
      </w:tr>
    </w:tbl>
    <w:p w:rsidR="00202EEE" w:rsidRPr="00545D56" w:rsidRDefault="00476709">
      <w:pPr>
        <w:autoSpaceDE w:val="0"/>
        <w:autoSpaceDN w:val="0"/>
        <w:spacing w:before="122" w:after="0" w:line="230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w w:val="102"/>
          <w:sz w:val="20"/>
          <w:lang w:val="ru-RU"/>
        </w:rPr>
        <w:t>от "</w:t>
      </w:r>
      <w:r w:rsidR="00876537" w:rsidRPr="00545D56">
        <w:rPr>
          <w:rFonts w:ascii="Times New Roman" w:eastAsia="Times New Roman" w:hAnsi="Times New Roman" w:cs="Times New Roman"/>
          <w:color w:val="000000"/>
          <w:w w:val="102"/>
          <w:sz w:val="20"/>
          <w:lang w:val="ru-RU"/>
        </w:rPr>
        <w:t>26.08</w:t>
      </w:r>
      <w:r w:rsidRPr="00545D56">
        <w:rPr>
          <w:rFonts w:ascii="Times New Roman" w:eastAsia="Times New Roman" w:hAnsi="Times New Roman" w:cs="Times New Roman"/>
          <w:color w:val="000000"/>
          <w:w w:val="102"/>
          <w:sz w:val="20"/>
          <w:lang w:val="ru-RU"/>
        </w:rPr>
        <w:t>"</w:t>
      </w:r>
      <w:r w:rsidR="00876537" w:rsidRPr="00545D56">
        <w:rPr>
          <w:rFonts w:ascii="Times New Roman" w:eastAsia="Times New Roman" w:hAnsi="Times New Roman" w:cs="Times New Roman"/>
          <w:color w:val="000000"/>
          <w:w w:val="102"/>
          <w:sz w:val="20"/>
          <w:lang w:val="ru-RU"/>
        </w:rPr>
        <w:t xml:space="preserve"> 2022</w:t>
      </w:r>
      <w:r w:rsidRPr="00545D56">
        <w:rPr>
          <w:rFonts w:ascii="Times New Roman" w:eastAsia="Times New Roman" w:hAnsi="Times New Roman" w:cs="Times New Roman"/>
          <w:color w:val="000000"/>
          <w:w w:val="102"/>
          <w:sz w:val="20"/>
          <w:lang w:val="ru-RU"/>
        </w:rPr>
        <w:t xml:space="preserve"> г.</w:t>
      </w:r>
    </w:p>
    <w:p w:rsidR="00202EEE" w:rsidRPr="00545D56" w:rsidRDefault="00476709">
      <w:pPr>
        <w:autoSpaceDE w:val="0"/>
        <w:autoSpaceDN w:val="0"/>
        <w:spacing w:before="1038" w:after="0" w:line="262" w:lineRule="auto"/>
        <w:ind w:left="3744" w:right="3600"/>
        <w:jc w:val="center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РАБОЧАЯ ПРОГРАММА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(</w:t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</w:rPr>
        <w:t>ID</w:t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1659766)</w:t>
      </w:r>
    </w:p>
    <w:p w:rsidR="00202EEE" w:rsidRPr="00545D56" w:rsidRDefault="00476709">
      <w:pPr>
        <w:autoSpaceDE w:val="0"/>
        <w:autoSpaceDN w:val="0"/>
        <w:spacing w:before="166" w:after="0" w:line="262" w:lineRule="auto"/>
        <w:ind w:left="4320" w:right="3888"/>
        <w:jc w:val="center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учебного </w:t>
      </w: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предмета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Русский язык»</w:t>
      </w:r>
    </w:p>
    <w:p w:rsidR="00202EEE" w:rsidRPr="00545D56" w:rsidRDefault="00476709">
      <w:pPr>
        <w:autoSpaceDE w:val="0"/>
        <w:autoSpaceDN w:val="0"/>
        <w:spacing w:before="670" w:after="0" w:line="262" w:lineRule="auto"/>
        <w:ind w:left="2880" w:right="2592"/>
        <w:jc w:val="center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на 2022-</w:t>
      </w: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2023  учебный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год</w:t>
      </w:r>
    </w:p>
    <w:p w:rsidR="00202EEE" w:rsidRPr="00545D56" w:rsidRDefault="00476709">
      <w:pPr>
        <w:autoSpaceDE w:val="0"/>
        <w:autoSpaceDN w:val="0"/>
        <w:spacing w:before="2112" w:after="0" w:line="262" w:lineRule="auto"/>
        <w:ind w:left="7442" w:hanging="1656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Составитель: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Хураськина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Ирина Борисовна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учитель начальных классов</w:t>
      </w:r>
    </w:p>
    <w:p w:rsidR="00202EEE" w:rsidRPr="00545D56" w:rsidRDefault="00202EEE">
      <w:pPr>
        <w:rPr>
          <w:rFonts w:ascii="Times New Roman" w:hAnsi="Times New Roman" w:cs="Times New Roman"/>
          <w:lang w:val="ru-RU"/>
        </w:rPr>
        <w:sectPr w:rsidR="00202EEE" w:rsidRPr="00545D56">
          <w:pgSz w:w="11900" w:h="16840"/>
          <w:pgMar w:top="298" w:right="878" w:bottom="1368" w:left="738" w:header="720" w:footer="720" w:gutter="0"/>
          <w:cols w:space="720" w:equalWidth="0">
            <w:col w:w="10284" w:space="0"/>
          </w:cols>
          <w:docGrid w:linePitch="360"/>
        </w:sectPr>
      </w:pPr>
    </w:p>
    <w:p w:rsidR="00202EEE" w:rsidRPr="00545D56" w:rsidRDefault="00202EEE">
      <w:pPr>
        <w:autoSpaceDE w:val="0"/>
        <w:autoSpaceDN w:val="0"/>
        <w:spacing w:after="396" w:line="220" w:lineRule="exact"/>
        <w:rPr>
          <w:rFonts w:ascii="Times New Roman" w:hAnsi="Times New Roman" w:cs="Times New Roman"/>
          <w:lang w:val="ru-RU"/>
        </w:rPr>
      </w:pPr>
    </w:p>
    <w:p w:rsidR="00202EEE" w:rsidRPr="00545D56" w:rsidRDefault="00476709">
      <w:pPr>
        <w:autoSpaceDE w:val="0"/>
        <w:autoSpaceDN w:val="0"/>
        <w:spacing w:after="0" w:line="230" w:lineRule="auto"/>
        <w:ind w:right="3528"/>
        <w:jc w:val="right"/>
        <w:rPr>
          <w:rFonts w:ascii="Times New Roman" w:hAnsi="Times New Roman" w:cs="Times New Roman"/>
          <w:lang w:val="ru-RU"/>
        </w:rPr>
      </w:pP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Табар-Черки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2022</w:t>
      </w:r>
    </w:p>
    <w:p w:rsidR="00202EEE" w:rsidRPr="00545D56" w:rsidRDefault="00202EEE">
      <w:pPr>
        <w:rPr>
          <w:rFonts w:ascii="Times New Roman" w:hAnsi="Times New Roman" w:cs="Times New Roman"/>
          <w:lang w:val="ru-RU"/>
        </w:rPr>
        <w:sectPr w:rsidR="00202EEE" w:rsidRPr="00545D56">
          <w:pgSz w:w="11900" w:h="16840"/>
          <w:pgMar w:top="616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202EEE" w:rsidRPr="00545D56" w:rsidRDefault="00202EEE">
      <w:pPr>
        <w:autoSpaceDE w:val="0"/>
        <w:autoSpaceDN w:val="0"/>
        <w:spacing w:after="216" w:line="220" w:lineRule="exact"/>
        <w:rPr>
          <w:rFonts w:ascii="Times New Roman" w:hAnsi="Times New Roman" w:cs="Times New Roman"/>
          <w:lang w:val="ru-RU"/>
        </w:rPr>
      </w:pPr>
    </w:p>
    <w:p w:rsidR="00202EEE" w:rsidRPr="00545D56" w:rsidRDefault="0047670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ПОЯСНИТЕЛЬНАЯ ЗАПИСКА</w:t>
      </w:r>
    </w:p>
    <w:p w:rsidR="00202EEE" w:rsidRPr="00545D56" w:rsidRDefault="00476709">
      <w:pPr>
        <w:autoSpaceDE w:val="0"/>
        <w:autoSpaceDN w:val="0"/>
        <w:spacing w:before="346" w:after="0" w:line="278" w:lineRule="auto"/>
        <w:ind w:firstLine="18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началь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ного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общего образования Федерального государственного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зовательного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стандарта начального общего образования (да​лее —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ФГОС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НОО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), а также ориентирована на целевые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приори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r w:rsidRPr="00545D56">
        <w:rPr>
          <w:rFonts w:ascii="Times New Roman" w:eastAsia="DejaVu Serif" w:hAnsi="Times New Roman" w:cs="Times New Roman"/>
          <w:color w:val="000000"/>
          <w:sz w:val="24"/>
          <w:lang w:val="ru-RU"/>
        </w:rPr>
        <w:t>‐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теты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, сформулированные в Примерной программе воспитания.</w:t>
      </w:r>
    </w:p>
    <w:p w:rsidR="00202EEE" w:rsidRPr="00545D56" w:rsidRDefault="0047670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:rsidR="00202EEE" w:rsidRPr="00545D56" w:rsidRDefault="00476709">
      <w:pPr>
        <w:autoSpaceDE w:val="0"/>
        <w:autoSpaceDN w:val="0"/>
        <w:spacing w:before="192" w:after="0" w:line="290" w:lineRule="auto"/>
        <w:ind w:firstLine="18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Русский язык является основой всего процесса обучения в на​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чальной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значительным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потенциа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​лом в развитии функциональной грамотности младших школь​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ников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, особенно таких её компонентов, как языковая, комму​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никативная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читательская, общекультурная и социальная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гра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мотность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различ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ных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сферах и ситуациях общения способствуют успешной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соци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ализации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мировании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турных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адек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ственных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ценностей, принятых в обществе правил и норм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пове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дения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личност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ных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результатов —длительный процесс, разворачивающийся на протяжении изучения содержания предмета.</w:t>
      </w:r>
    </w:p>
    <w:p w:rsidR="00202EEE" w:rsidRPr="00545D56" w:rsidRDefault="00476709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Центральной идеей конструирования содержания и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планиру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емых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результатов обучения является признание равной значимости работы по изучению системы языка и работы по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совер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шенствованию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речи младших школьников. Языковой материал призван сформировать первоначальные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представления о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струк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ников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использо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вания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усвоенных норм русского литературного языка, речевых норм и правил речевого этикета в процессе устного и письмен​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ного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общения. Ряд задач по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совершенствованию речевой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дея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тельности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решаются совместно с учебным предметом «Литературное чтение».</w:t>
      </w:r>
    </w:p>
    <w:p w:rsidR="00202EEE" w:rsidRPr="00545D56" w:rsidRDefault="0047670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Общее число часов, отведённых на изучение «Русского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язы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​ка», в 1 классе — 165 ч. </w:t>
      </w:r>
    </w:p>
    <w:p w:rsidR="00202EEE" w:rsidRPr="00545D56" w:rsidRDefault="00476709">
      <w:pPr>
        <w:autoSpaceDE w:val="0"/>
        <w:autoSpaceDN w:val="0"/>
        <w:spacing w:before="43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ЦЕЛИ ИЗУЧЕНИЯ УЧЕБНОГО ПРЕДМЕТА "РУССКИЙ ЯЗЫК"</w:t>
      </w:r>
    </w:p>
    <w:p w:rsidR="00202EEE" w:rsidRPr="00545D56" w:rsidRDefault="00202EEE">
      <w:pPr>
        <w:rPr>
          <w:rFonts w:ascii="Times New Roman" w:hAnsi="Times New Roman" w:cs="Times New Roman"/>
          <w:lang w:val="ru-RU"/>
        </w:rPr>
        <w:sectPr w:rsidR="00202EEE" w:rsidRPr="00545D56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02EEE" w:rsidRPr="00545D56" w:rsidRDefault="00202EEE">
      <w:pPr>
        <w:autoSpaceDE w:val="0"/>
        <w:autoSpaceDN w:val="0"/>
        <w:spacing w:after="90" w:line="220" w:lineRule="exact"/>
        <w:rPr>
          <w:rFonts w:ascii="Times New Roman" w:hAnsi="Times New Roman" w:cs="Times New Roman"/>
          <w:lang w:val="ru-RU"/>
        </w:rPr>
      </w:pPr>
    </w:p>
    <w:p w:rsidR="00202EEE" w:rsidRPr="00545D56" w:rsidRDefault="00476709">
      <w:pPr>
        <w:autoSpaceDE w:val="0"/>
        <w:autoSpaceDN w:val="0"/>
        <w:spacing w:after="0"/>
        <w:ind w:right="144" w:firstLine="18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дей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ствий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:rsidR="00202EEE" w:rsidRPr="00545D56" w:rsidRDefault="0047670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202EEE" w:rsidRPr="00545D56" w:rsidRDefault="00476709">
      <w:pPr>
        <w:autoSpaceDE w:val="0"/>
        <w:autoSpaceDN w:val="0"/>
        <w:spacing w:before="178" w:after="0" w:line="281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приобретение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545D56">
        <w:rPr>
          <w:rFonts w:ascii="Times New Roman" w:eastAsia="DejaVu Serif" w:hAnsi="Times New Roman" w:cs="Times New Roman"/>
          <w:color w:val="000000"/>
          <w:sz w:val="24"/>
          <w:lang w:val="ru-RU"/>
        </w:rPr>
        <w:t>‐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язы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​ка как государственного языка Российской Федерации; пони​</w:t>
      </w:r>
      <w:r w:rsidRPr="00545D56">
        <w:rPr>
          <w:rFonts w:ascii="Times New Roman" w:eastAsia="DejaVu Serif" w:hAnsi="Times New Roman" w:cs="Times New Roman"/>
          <w:color w:val="000000"/>
          <w:sz w:val="24"/>
          <w:lang w:val="ru-RU"/>
        </w:rPr>
        <w:t>‐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мание роли русского языка как языка межнационального об​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щения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; осознание правильной устной и письменной речи как показателя общей культуры человека;</w:t>
      </w:r>
    </w:p>
    <w:p w:rsidR="00202EEE" w:rsidRPr="00545D56" w:rsidRDefault="00476709">
      <w:pPr>
        <w:autoSpaceDE w:val="0"/>
        <w:autoSpaceDN w:val="0"/>
        <w:spacing w:before="192" w:after="0" w:line="271" w:lineRule="auto"/>
        <w:ind w:left="420" w:right="1152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овладение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основными видами речевой деятельности на ос​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нове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первоначальных представлений о нормах современного русского литературного языка: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аудированием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говорением,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чте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нием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, письмом;</w:t>
      </w:r>
    </w:p>
    <w:p w:rsidR="00202EEE" w:rsidRPr="00545D56" w:rsidRDefault="00476709">
      <w:pPr>
        <w:autoSpaceDE w:val="0"/>
        <w:autoSpaceDN w:val="0"/>
        <w:spacing w:before="190" w:after="0" w:line="281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овладение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первоначальными научными представлениями о системе русского языка: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фонетике, графике, лексике, морфе​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мике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морфологии и синтаксисе; об основных единицах языка, их признаках и особенностях употребления в речи;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использова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речевой деятельности норм современного русского литера​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турного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202EEE" w:rsidRPr="00545D56" w:rsidRDefault="00476709">
      <w:pPr>
        <w:autoSpaceDE w:val="0"/>
        <w:autoSpaceDN w:val="0"/>
        <w:spacing w:before="190" w:after="0" w:line="262" w:lineRule="auto"/>
        <w:ind w:left="420" w:right="1008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развитие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02EEE" w:rsidRPr="00545D56" w:rsidRDefault="00202EEE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202EEE" w:rsidRPr="00545D56" w:rsidRDefault="0047670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02EEE" w:rsidRPr="00545D56" w:rsidRDefault="00476709">
      <w:pPr>
        <w:autoSpaceDE w:val="0"/>
        <w:autoSpaceDN w:val="0"/>
        <w:spacing w:before="34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Обучение грамоте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/>
        <w:ind w:right="144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Развитие речи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Составление небольших рассказов повествовательного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харак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тера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по серии сюжетных картинок, материалам собственных игр, занятий, наблюдений. Понимание текста при его прослушивании и при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самостоя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​тельном чтении вслух.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Слово и предложение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2" w:after="0" w:line="286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Фонетика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</w:t>
      </w: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 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количе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ства</w:t>
      </w:r>
      <w:proofErr w:type="spellEnd"/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звуков. Сопоставление слов, различающихся одним или несколькими звуками. Звуковой анализ слова, работа со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звуко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выми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Количе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ство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слогов в слове. Ударный слог.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lastRenderedPageBreak/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Графика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твёр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дости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 w:line="283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Чтение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Слоговое чтение (ориентация на букву, обозначающую глас​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ный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звук).  Плавное слоговое чтение и чтение целыми словами со скоростью, соответствующей индивидуальному темпу.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Чте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интонациями и паузами в соответствии со знаками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препи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нания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. Осознанное чтение слов,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Письмо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Ориентация на пространстве листа в тетради и на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простран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стве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классной доски. Гигиенические требования, которые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необ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ходимо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соблюдать во время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письма.Начертание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письменных прописных и строчных букв.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Пись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букв, буквосочетаний, слогов, слов, предложений с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соблюде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нием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гигиенических норм. Письмо разборчивым, аккуратным почерком. Письмо под диктовку слов и предложений,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написа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Орфография и пунктуация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Правила правописания и их применение: раздельное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написа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слов; обозначение гласных после шипящих в сочетаниях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жи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ши (в положении под ударением),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ча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ща, чу,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щу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;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пропис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ная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202EEE" w:rsidRPr="00545D56" w:rsidRDefault="0047670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F0F50"/>
          <w:sz w:val="24"/>
          <w:lang w:val="ru-RU"/>
        </w:rPr>
        <w:t>СИСТЕМАТИЧЕСКИЙ КУРС</w:t>
      </w:r>
    </w:p>
    <w:p w:rsidR="00202EEE" w:rsidRPr="00545D56" w:rsidRDefault="00202EEE">
      <w:pPr>
        <w:autoSpaceDE w:val="0"/>
        <w:autoSpaceDN w:val="0"/>
        <w:spacing w:after="72" w:line="220" w:lineRule="exact"/>
        <w:rPr>
          <w:rFonts w:ascii="Times New Roman" w:hAnsi="Times New Roman" w:cs="Times New Roman"/>
          <w:lang w:val="ru-RU"/>
        </w:rPr>
      </w:pPr>
    </w:p>
    <w:p w:rsidR="00202EEE" w:rsidRPr="00545D56" w:rsidRDefault="00476709">
      <w:pPr>
        <w:autoSpaceDE w:val="0"/>
        <w:autoSpaceDN w:val="0"/>
        <w:spacing w:after="0" w:line="262" w:lineRule="auto"/>
        <w:ind w:left="180" w:right="2016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Общие сведения о языке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Язык как основное средство человеческого общения.  Цели и ситуации общения.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Фонетика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Звуки речи. Гласные и согласные звуки, их различение. Уда​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рение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слове. Гласные ударные и безударные. Твёрдые и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мяг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​кие согласные звуки, их различение. Звонкие и глухие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соглас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ные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Графика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буквами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lastRenderedPageBreak/>
        <w:t xml:space="preserve">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последова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тельность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. Использование алфавита для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упорядочения списка слов.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Орфоэпия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современного русского литературного языка (на ограниченном перечне слов, отрабатываемом в учеб​</w:t>
      </w:r>
      <w:r w:rsidRPr="00545D56">
        <w:rPr>
          <w:rFonts w:ascii="Times New Roman" w:eastAsia="DejaVu Serif" w:hAnsi="Times New Roman" w:cs="Times New Roman"/>
          <w:color w:val="000000"/>
          <w:sz w:val="24"/>
          <w:lang w:val="ru-RU"/>
        </w:rPr>
        <w:t>‐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нике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).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Лексика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 w:line="271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Синтаксис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Предложение как единица языка (ознакомление). Слово, предложение (наблюдение над сходством и различи​ем). Установление связи слов в предложении при помощи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смыс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ловых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вопросов.</w:t>
      </w:r>
    </w:p>
    <w:p w:rsidR="00202EEE" w:rsidRPr="00545D56" w:rsidRDefault="00476709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Восстановление деформированных предложений.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Составле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предложений из набора форм слов.</w:t>
      </w:r>
    </w:p>
    <w:p w:rsidR="00202EEE" w:rsidRPr="00545D56" w:rsidRDefault="00476709">
      <w:pPr>
        <w:autoSpaceDE w:val="0"/>
        <w:autoSpaceDN w:val="0"/>
        <w:spacing w:before="190" w:after="0" w:line="262" w:lineRule="auto"/>
        <w:ind w:left="180" w:right="6048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Орфография и пунктуация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Правила правописания и их применение:</w:t>
      </w:r>
    </w:p>
    <w:p w:rsidR="00202EEE" w:rsidRPr="00545D56" w:rsidRDefault="00476709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раздельное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написание слов в предложении;</w:t>
      </w:r>
    </w:p>
    <w:p w:rsidR="00202EEE" w:rsidRPr="00545D56" w:rsidRDefault="00476709">
      <w:pPr>
        <w:autoSpaceDE w:val="0"/>
        <w:autoSpaceDN w:val="0"/>
        <w:spacing w:before="192" w:after="0" w:line="262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прописная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буква в начале предложения и в именах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собствен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ных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: в именах и фамилиях людей, кличках животных;</w:t>
      </w:r>
    </w:p>
    <w:p w:rsidR="00202EEE" w:rsidRPr="00545D56" w:rsidRDefault="0047670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перенос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слов (без учёта морфемного членения слова);</w:t>
      </w:r>
    </w:p>
    <w:p w:rsidR="00202EEE" w:rsidRPr="00545D56" w:rsidRDefault="00476709">
      <w:pPr>
        <w:autoSpaceDE w:val="0"/>
        <w:autoSpaceDN w:val="0"/>
        <w:spacing w:before="190" w:after="0" w:line="230" w:lineRule="auto"/>
        <w:jc w:val="center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гласные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после шипящих в сочетаниях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жи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ши (в положении под ударением),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ча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ща, чу,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щу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;</w:t>
      </w:r>
    </w:p>
    <w:p w:rsidR="00202EEE" w:rsidRPr="00545D56" w:rsidRDefault="0047670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сочетания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чк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чн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;</w:t>
      </w:r>
    </w:p>
    <w:p w:rsidR="00202EEE" w:rsidRPr="00545D56" w:rsidRDefault="0047670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слова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 непроверяемыми гласными и согласными (перечень слов в орфографическом словаре учебника);</w:t>
      </w:r>
    </w:p>
    <w:p w:rsidR="00202EEE" w:rsidRPr="00545D56" w:rsidRDefault="0047670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знаки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препинания в конце предложения: точка,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вопроситель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ный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восклицательный знаки. Алгоритм списывания текста.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Развитие речи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щение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. Ситуации устного общения</w:t>
      </w:r>
    </w:p>
    <w:p w:rsidR="00202EEE" w:rsidRPr="00545D56" w:rsidRDefault="00202EE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:rsidR="00202EEE" w:rsidRPr="00545D56" w:rsidRDefault="00476709">
      <w:pPr>
        <w:autoSpaceDE w:val="0"/>
        <w:autoSpaceDN w:val="0"/>
        <w:spacing w:after="0" w:line="271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щения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(приветствие, прощание, извинение, благодарность, об​ращение с просьбой).</w:t>
      </w:r>
    </w:p>
    <w:p w:rsidR="00202EEE" w:rsidRPr="00545D56" w:rsidRDefault="00202EEE">
      <w:pPr>
        <w:rPr>
          <w:rFonts w:ascii="Times New Roman" w:hAnsi="Times New Roman" w:cs="Times New Roman"/>
          <w:lang w:val="ru-RU"/>
        </w:rPr>
        <w:sectPr w:rsidR="00202EEE" w:rsidRPr="00545D56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:rsidR="00202EEE" w:rsidRPr="00545D56" w:rsidRDefault="00202EEE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202EEE" w:rsidRPr="00545D56" w:rsidRDefault="0047670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Изучение русского языка в 1 классе направлено на достижение обучающимися личностных,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метапредметных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202EEE" w:rsidRPr="00545D56" w:rsidRDefault="00476709">
      <w:pPr>
        <w:autoSpaceDE w:val="0"/>
        <w:autoSpaceDN w:val="0"/>
        <w:spacing w:before="382" w:after="0" w:line="230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ЛИЧНОСТНЫЕ РЕЗУЛЬТАТЫ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осознание своей этнокультурной и российской граждан​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ской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межнацио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нального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общения народов России;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сопричастность к прошлому, настоящему и будущему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сво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первоначальные представления о человеке как члене об​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щества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прави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лах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духовно-нравственного воспитания: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проявление сопереживания, уважения и доброжелатель​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ности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, в том числе с использованием адекватных языковых средств для выражения своего состояния и чувств;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эстетического воспитания: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стремление к самовыражению в разных видах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художе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ственной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деятельности, в том числе в искусстве слова;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осозна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важности русского языка как средства общения и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самовы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ражения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; 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бережное отношение к физическому и психическому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здо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ровью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​вил общения;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трудового воспитания: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трудо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​вой деятельности, интерес к различным профессиям,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возника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ющий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 обсуждении примеров из художественных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произве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дений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;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экологического воспитания:</w:t>
      </w:r>
    </w:p>
    <w:p w:rsidR="00202EEE" w:rsidRPr="00545D56" w:rsidRDefault="00202EEE">
      <w:pPr>
        <w:rPr>
          <w:rFonts w:ascii="Times New Roman" w:hAnsi="Times New Roman" w:cs="Times New Roman"/>
          <w:lang w:val="ru-RU"/>
        </w:rPr>
        <w:sectPr w:rsidR="00202EEE" w:rsidRPr="00545D56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02EEE" w:rsidRPr="00545D56" w:rsidRDefault="00202EEE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202EEE" w:rsidRPr="00545D56" w:rsidRDefault="00476709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неприятие действий, приносящих ей вред;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ценности научного познания: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ность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самостоятельность в его познании.</w:t>
      </w:r>
    </w:p>
    <w:p w:rsidR="00202EEE" w:rsidRPr="00545D56" w:rsidRDefault="0047670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proofErr w:type="spellStart"/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МЕТАПРЕДМЕТНЫЕ</w:t>
      </w:r>
      <w:proofErr w:type="spellEnd"/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РЕЗУЛЬТАТЫ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познавательные 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универсальные учебные действия.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Базовые логические действия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частеречная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принадлежность,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грамматиче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ский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признак, лексическое значение и др.); устанавливать аналогии языковых единиц;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объединять объекты (языковые единицы) по определённо​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му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признаку;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находить в языковом материале закономерности и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проти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воречия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языко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выми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единицами, самостоятельно выделять учебные операции при анализе языковых единиц;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мулировать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запрос на дополнительную информацию;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устанавливать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причинно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​следственные связи в ситуациях наблюдения за языковым материалом, делать выводы.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Базовые исследовательские действия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с помощью учителя формулировать цель, планировать из​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менения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языкового объекта, речевой ситуации;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проводить по предложенному плану несложное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лингви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стическое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мини-​исследование,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выполнять по предложенному плану проектное задание;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Работа с информацией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соблюдать с помощью взрослых (педагогических работни​ков, родителей, законных</w:t>
      </w:r>
    </w:p>
    <w:p w:rsidR="00202EEE" w:rsidRPr="00545D56" w:rsidRDefault="00202EEE">
      <w:pPr>
        <w:rPr>
          <w:rFonts w:ascii="Times New Roman" w:hAnsi="Times New Roman" w:cs="Times New Roman"/>
          <w:lang w:val="ru-RU"/>
        </w:rPr>
        <w:sectPr w:rsidR="00202EEE" w:rsidRPr="00545D56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202EEE" w:rsidRPr="00545D56" w:rsidRDefault="00202EEE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:rsidR="00202EEE" w:rsidRPr="00545D56" w:rsidRDefault="00476709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</w:t>
      </w: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);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анализировать и создавать текстовую, видео​,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графиче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​скую, звуковую информацию в соответствии с учебной зада​чей;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понимать лингвистическую информацию, зафиксирован​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ную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форми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руются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</w:t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коммуникативные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универсальные учебные действия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Общение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воспринимать и формулировать суждения, выражать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эмо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ции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соответствии с целями и условиями общения в знакомой среде;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проявлять уважительное отношение к собеседнику, со​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блюдать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ведения диалоги и дискуссии;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корректно и аргументированно высказывать своё  мне​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строить речевое высказывание в соответствии с постав​ленной задачей;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готовить небольшие публичные выступления о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результа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тах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парной и групповой работы, о результатах наблюдения, выполненного мини-​исследования, проектного задания;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90" w:after="0" w:line="262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форми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руются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</w:t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регулятивные 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универсальные учебные действия.</w:t>
      </w:r>
    </w:p>
    <w:p w:rsidR="00202EEE" w:rsidRPr="00545D56" w:rsidRDefault="00476709">
      <w:pPr>
        <w:autoSpaceDE w:val="0"/>
        <w:autoSpaceDN w:val="0"/>
        <w:spacing w:before="70" w:after="0" w:line="271" w:lineRule="auto"/>
        <w:ind w:left="180" w:right="1728"/>
        <w:rPr>
          <w:rFonts w:ascii="Times New Roman" w:hAnsi="Times New Roman" w:cs="Times New Roman"/>
          <w:lang w:val="ru-RU"/>
        </w:rPr>
      </w:pPr>
      <w:proofErr w:type="gramStart"/>
      <w:r w:rsidRPr="00545D5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Самоорганизация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  планировать действия по решению учебной задачи для по​лучения результата;—    выстраивать последовательность выбранных действий.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Самоконтроль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устанавливать причины успеха/неудач учебной деятель​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ности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орфографическую и пунктуационную ошибку;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сравнивать результаты своей деятельности и деятельно​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сти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одноклассников, объективно оценивать их по предложен​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ным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критериям.</w:t>
      </w:r>
    </w:p>
    <w:p w:rsidR="00202EEE" w:rsidRPr="00545D56" w:rsidRDefault="0047670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Совместная деятельность: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формулировать краткосрочные и долгосрочные цели (ин​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дивидуальные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телем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формата планирования, распределения промежуточных шагов и сроков;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ответственно выполнять свою часть работы;</w:t>
      </w:r>
    </w:p>
    <w:p w:rsidR="00202EEE" w:rsidRPr="00545D56" w:rsidRDefault="00202EEE">
      <w:pPr>
        <w:rPr>
          <w:rFonts w:ascii="Times New Roman" w:hAnsi="Times New Roman" w:cs="Times New Roman"/>
          <w:lang w:val="ru-RU"/>
        </w:rPr>
        <w:sectPr w:rsidR="00202EEE" w:rsidRPr="00545D56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202EEE" w:rsidRPr="00545D56" w:rsidRDefault="00202EEE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202EEE" w:rsidRPr="00545D56" w:rsidRDefault="00476709">
      <w:pPr>
        <w:autoSpaceDE w:val="0"/>
        <w:autoSpaceDN w:val="0"/>
        <w:spacing w:after="0" w:line="262" w:lineRule="auto"/>
        <w:ind w:left="180" w:right="1584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оценивать свой вклад в общий </w:t>
      </w:r>
      <w:proofErr w:type="gram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результат;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</w:t>
      </w:r>
      <w:proofErr w:type="gram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  выполнять совместные проектные задания с опорой на предложенные образцы.</w:t>
      </w:r>
    </w:p>
    <w:p w:rsidR="00202EEE" w:rsidRPr="00545D56" w:rsidRDefault="0047670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ПРЕДМЕТНЫЕ РЕЗУЛЬТАТЫ</w:t>
      </w:r>
    </w:p>
    <w:p w:rsidR="00202EEE" w:rsidRPr="00545D56" w:rsidRDefault="00476709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Times New Roman" w:hAnsi="Times New Roman" w:cs="Times New Roman"/>
          <w:lang w:val="ru-RU"/>
        </w:rPr>
      </w:pP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 концу обучения в </w:t>
      </w:r>
      <w:r w:rsidRPr="00545D56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первом классе 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обучающийся научится: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различать слово и предложение; вычленять слова из пред​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ложений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вычленять звуки из слова;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различать гласные и согласные звуки (в том числе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разли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чать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слове согласный звук [й’] и гласный звук [и]);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различать ударные и безударные гласные звуки;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различать согласные звуки: мягкие и твёрдые, звонкие и глухие (вне слова и в слове);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 различать понятия «звук» и «буква»;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обозначать на письме мягкость согласных звуков буквами </w:t>
      </w:r>
      <w:r w:rsidRPr="00545D56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>е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</w:t>
      </w:r>
      <w:r w:rsidRPr="00545D56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>ё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</w:t>
      </w:r>
      <w:r w:rsidRPr="00545D56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>ю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</w:t>
      </w:r>
      <w:r w:rsidRPr="00545D56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 xml:space="preserve">я 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 буквой </w:t>
      </w:r>
      <w:r w:rsidRPr="00545D56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 xml:space="preserve">ь 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в конце слова;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правильно называть буквы русского алфавита;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использо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вать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знание последовательности букв русского алфавита для упорядочения небольшого списка слов;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писать аккуратным разборчивым почерком без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искаже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прописные и строчные буквы, соединения букв, слова;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применять изученные правила правописания: раздельное написание слов в предложении; знаки препинания в конце пред​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ложения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сло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​гам (простые случаи: слова из слогов типа «согласный + глас​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ный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»); гласные после шипящих в сочетаниях </w:t>
      </w:r>
      <w:proofErr w:type="spellStart"/>
      <w:r w:rsidRPr="00545D56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>жи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</w:t>
      </w:r>
      <w:r w:rsidRPr="00545D56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 xml:space="preserve">ши 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(в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положе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нии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под ударением), </w:t>
      </w:r>
      <w:proofErr w:type="spellStart"/>
      <w:r w:rsidRPr="00545D56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>ча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</w:t>
      </w:r>
      <w:r w:rsidRPr="00545D56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>ща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</w:t>
      </w:r>
      <w:r w:rsidRPr="00545D56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>чу</w:t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</w:t>
      </w:r>
      <w:proofErr w:type="spellStart"/>
      <w:r w:rsidRPr="00545D56">
        <w:rPr>
          <w:rFonts w:ascii="Times New Roman" w:eastAsia="Times New Roman" w:hAnsi="Times New Roman" w:cs="Times New Roman"/>
          <w:b/>
          <w:i/>
          <w:color w:val="000000"/>
          <w:sz w:val="24"/>
          <w:lang w:val="ru-RU"/>
        </w:rPr>
        <w:t>щу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25 слов;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 и исправлять ошибки на изученные правила, описки;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понимать прослушанный текст;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  находить в тексте слова, значение которых требует 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уточ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​нения;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составлять предложение из набора форм слов;</w:t>
      </w:r>
      <w:r w:rsidRPr="00545D56">
        <w:rPr>
          <w:rFonts w:ascii="Times New Roman" w:hAnsi="Times New Roman" w:cs="Times New Roman"/>
          <w:lang w:val="ru-RU"/>
        </w:rPr>
        <w:br/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  устно составлять текст из 3—5 предложений по сюжет​</w:t>
      </w:r>
      <w:proofErr w:type="spellStart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ным</w:t>
      </w:r>
      <w:proofErr w:type="spellEnd"/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картинкам и наблюдениям;</w:t>
      </w:r>
      <w:r w:rsidRPr="00545D56">
        <w:rPr>
          <w:rFonts w:ascii="Times New Roman" w:hAnsi="Times New Roman" w:cs="Times New Roman"/>
          <w:lang w:val="ru-RU"/>
        </w:rPr>
        <w:tab/>
      </w:r>
      <w:r w:rsidRPr="00545D56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 изученные понятия в процессе решения учебных задач.</w:t>
      </w:r>
    </w:p>
    <w:p w:rsidR="00202EEE" w:rsidRPr="00545D56" w:rsidRDefault="00202EEE">
      <w:pPr>
        <w:rPr>
          <w:rFonts w:ascii="Times New Roman" w:hAnsi="Times New Roman" w:cs="Times New Roman"/>
          <w:lang w:val="ru-RU"/>
        </w:rPr>
      </w:pPr>
    </w:p>
    <w:p w:rsidR="00876537" w:rsidRPr="00545D56" w:rsidRDefault="00876537">
      <w:pPr>
        <w:rPr>
          <w:rFonts w:ascii="Times New Roman" w:hAnsi="Times New Roman" w:cs="Times New Roman"/>
          <w:lang w:val="ru-RU"/>
        </w:rPr>
      </w:pPr>
    </w:p>
    <w:p w:rsidR="00876537" w:rsidRPr="00545D56" w:rsidRDefault="00876537">
      <w:pPr>
        <w:rPr>
          <w:rFonts w:ascii="Times New Roman" w:hAnsi="Times New Roman" w:cs="Times New Roman"/>
          <w:lang w:val="ru-RU"/>
        </w:rPr>
        <w:sectPr w:rsidR="00876537" w:rsidRPr="00545D56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BF44BE" w:rsidRPr="00545D56" w:rsidRDefault="00BF44BE" w:rsidP="00BF44BE">
      <w:pPr>
        <w:spacing w:before="80"/>
        <w:ind w:left="106"/>
        <w:rPr>
          <w:rFonts w:ascii="Times New Roman" w:hAnsi="Times New Roman" w:cs="Times New Roman"/>
          <w:b/>
          <w:sz w:val="19"/>
        </w:rPr>
      </w:pPr>
      <w:r w:rsidRPr="00545D56">
        <w:rPr>
          <w:rFonts w:ascii="Times New Roman" w:hAnsi="Times New Roman" w:cs="Times New Roman"/>
          <w:noProof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3810" t="0" r="3810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C9EE35" id="Прямоугольник 4" o:spid="_x0000_s1026" style="position:absolute;margin-left:33.3pt;margin-top:17.65pt;width:775.6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E1oAPa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proofErr w:type="spellStart"/>
      <w:r w:rsidRPr="00545D56">
        <w:rPr>
          <w:rFonts w:ascii="Times New Roman" w:hAnsi="Times New Roman" w:cs="Times New Roman"/>
          <w:b/>
          <w:sz w:val="19"/>
        </w:rPr>
        <w:t>ТЕМАТИЧЕСКОЕ</w:t>
      </w:r>
      <w:proofErr w:type="spellEnd"/>
      <w:r w:rsidRPr="00545D56">
        <w:rPr>
          <w:rFonts w:ascii="Times New Roman" w:hAnsi="Times New Roman" w:cs="Times New Roman"/>
          <w:b/>
          <w:spacing w:val="9"/>
          <w:sz w:val="19"/>
        </w:rPr>
        <w:t xml:space="preserve"> </w:t>
      </w:r>
      <w:proofErr w:type="spellStart"/>
      <w:r w:rsidRPr="00545D56">
        <w:rPr>
          <w:rFonts w:ascii="Times New Roman" w:hAnsi="Times New Roman" w:cs="Times New Roman"/>
          <w:b/>
          <w:sz w:val="19"/>
        </w:rPr>
        <w:t>ПЛАНИРОВАНИЕ</w:t>
      </w:r>
      <w:proofErr w:type="spellEnd"/>
    </w:p>
    <w:p w:rsidR="00BF44BE" w:rsidRPr="00545D56" w:rsidRDefault="00BF44BE" w:rsidP="00BF44BE">
      <w:pPr>
        <w:pStyle w:val="af"/>
        <w:spacing w:before="2"/>
        <w:rPr>
          <w:rFonts w:ascii="Times New Roman" w:hAnsi="Times New Roman" w:cs="Times New Roman"/>
          <w:b/>
          <w:sz w:val="14"/>
        </w:rPr>
      </w:pPr>
    </w:p>
    <w:tbl>
      <w:tblPr>
        <w:tblStyle w:val="TableNormal"/>
        <w:tblW w:w="1566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2398"/>
        <w:gridCol w:w="548"/>
        <w:gridCol w:w="55"/>
        <w:gridCol w:w="2341"/>
        <w:gridCol w:w="153"/>
        <w:gridCol w:w="25"/>
        <w:gridCol w:w="346"/>
        <w:gridCol w:w="182"/>
        <w:gridCol w:w="838"/>
        <w:gridCol w:w="30"/>
        <w:gridCol w:w="1009"/>
        <w:gridCol w:w="56"/>
        <w:gridCol w:w="1046"/>
        <w:gridCol w:w="15"/>
        <w:gridCol w:w="53"/>
        <w:gridCol w:w="423"/>
        <w:gridCol w:w="2927"/>
        <w:gridCol w:w="991"/>
        <w:gridCol w:w="285"/>
        <w:gridCol w:w="1418"/>
        <w:gridCol w:w="54"/>
      </w:tblGrid>
      <w:tr w:rsidR="004159F3" w:rsidRPr="00545D56" w:rsidTr="0071318B">
        <w:trPr>
          <w:gridAfter w:val="1"/>
          <w:wAfter w:w="54" w:type="dxa"/>
          <w:trHeight w:val="333"/>
        </w:trPr>
        <w:tc>
          <w:tcPr>
            <w:tcW w:w="467" w:type="dxa"/>
            <w:vMerge w:val="restart"/>
          </w:tcPr>
          <w:p w:rsidR="004159F3" w:rsidRPr="00545D56" w:rsidRDefault="004159F3" w:rsidP="00F852C1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 w:rsidRPr="00545D56">
              <w:rPr>
                <w:b/>
                <w:w w:val="105"/>
                <w:sz w:val="15"/>
              </w:rPr>
              <w:t>№</w:t>
            </w:r>
            <w:r w:rsidRPr="00545D56">
              <w:rPr>
                <w:b/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342" w:type="dxa"/>
            <w:gridSpan w:val="4"/>
            <w:vMerge w:val="restart"/>
          </w:tcPr>
          <w:p w:rsidR="004159F3" w:rsidRPr="00545D56" w:rsidRDefault="004159F3" w:rsidP="00F852C1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545D56">
              <w:rPr>
                <w:b/>
                <w:w w:val="105"/>
                <w:sz w:val="15"/>
              </w:rPr>
              <w:t>Наименование</w:t>
            </w:r>
            <w:r w:rsidRPr="00545D56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разделов</w:t>
            </w:r>
            <w:r w:rsidRPr="00545D56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и</w:t>
            </w:r>
            <w:r w:rsidRPr="00545D56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тем</w:t>
            </w:r>
            <w:r w:rsidRPr="00545D56">
              <w:rPr>
                <w:b/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639" w:type="dxa"/>
            <w:gridSpan w:val="8"/>
          </w:tcPr>
          <w:p w:rsidR="004159F3" w:rsidRPr="00545D56" w:rsidRDefault="004159F3" w:rsidP="00F852C1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545D56">
              <w:rPr>
                <w:b/>
                <w:spacing w:val="-1"/>
                <w:w w:val="105"/>
                <w:sz w:val="15"/>
              </w:rPr>
              <w:t>Количество</w:t>
            </w:r>
            <w:r w:rsidRPr="00545D56">
              <w:rPr>
                <w:b/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114" w:type="dxa"/>
            <w:gridSpan w:val="3"/>
            <w:vMerge w:val="restart"/>
          </w:tcPr>
          <w:p w:rsidR="004159F3" w:rsidRPr="00545D56" w:rsidRDefault="004159F3" w:rsidP="00F852C1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 w:rsidRPr="00545D56">
              <w:rPr>
                <w:b/>
                <w:sz w:val="15"/>
              </w:rPr>
              <w:t>Дата изучения</w:t>
            </w:r>
          </w:p>
        </w:tc>
        <w:tc>
          <w:tcPr>
            <w:tcW w:w="3350" w:type="dxa"/>
            <w:gridSpan w:val="2"/>
          </w:tcPr>
          <w:p w:rsidR="004159F3" w:rsidRPr="00545D56" w:rsidRDefault="004159F3" w:rsidP="00F852C1">
            <w:pPr>
              <w:pStyle w:val="TableParagraph"/>
              <w:spacing w:before="74" w:line="266" w:lineRule="auto"/>
              <w:ind w:left="79" w:right="297"/>
              <w:rPr>
                <w:b/>
                <w:w w:val="105"/>
                <w:sz w:val="15"/>
              </w:rPr>
            </w:pPr>
            <w:r w:rsidRPr="00545D56">
              <w:rPr>
                <w:b/>
                <w:spacing w:val="-1"/>
                <w:w w:val="105"/>
                <w:sz w:val="15"/>
              </w:rPr>
              <w:t>Виды</w:t>
            </w:r>
            <w:r w:rsidRPr="00545D56">
              <w:rPr>
                <w:b/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76" w:type="dxa"/>
            <w:gridSpan w:val="2"/>
            <w:vMerge w:val="restart"/>
          </w:tcPr>
          <w:p w:rsidR="004159F3" w:rsidRPr="00545D56" w:rsidRDefault="004159F3" w:rsidP="00F852C1">
            <w:pPr>
              <w:pStyle w:val="TableParagraph"/>
              <w:spacing w:before="74" w:line="266" w:lineRule="auto"/>
              <w:ind w:left="79" w:right="297"/>
              <w:rPr>
                <w:b/>
                <w:sz w:val="15"/>
              </w:rPr>
            </w:pPr>
            <w:r w:rsidRPr="00545D56">
              <w:rPr>
                <w:b/>
                <w:w w:val="105"/>
                <w:sz w:val="15"/>
              </w:rPr>
              <w:t>Виды,</w:t>
            </w:r>
            <w:r w:rsidRPr="00545D56">
              <w:rPr>
                <w:b/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формы</w:t>
            </w:r>
            <w:r w:rsidRPr="00545D56">
              <w:rPr>
                <w:b/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418" w:type="dxa"/>
            <w:vMerge w:val="restart"/>
          </w:tcPr>
          <w:p w:rsidR="004159F3" w:rsidRPr="00545D56" w:rsidRDefault="004159F3" w:rsidP="00F852C1">
            <w:pPr>
              <w:pStyle w:val="TableParagraph"/>
              <w:spacing w:before="74" w:line="266" w:lineRule="auto"/>
              <w:ind w:left="78" w:right="50"/>
              <w:rPr>
                <w:b/>
                <w:sz w:val="15"/>
              </w:rPr>
            </w:pPr>
            <w:r w:rsidRPr="00545D56">
              <w:rPr>
                <w:b/>
                <w:w w:val="105"/>
                <w:sz w:val="15"/>
              </w:rPr>
              <w:t>Электронные</w:t>
            </w:r>
            <w:r w:rsidRPr="00545D56">
              <w:rPr>
                <w:b/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(цифровые)</w:t>
            </w:r>
            <w:r w:rsidRPr="00545D56">
              <w:rPr>
                <w:b/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b/>
                <w:spacing w:val="-1"/>
                <w:w w:val="105"/>
                <w:sz w:val="15"/>
              </w:rPr>
              <w:t>образовательные</w:t>
            </w:r>
            <w:r w:rsidRPr="00545D56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ресурсы</w:t>
            </w:r>
          </w:p>
        </w:tc>
      </w:tr>
      <w:tr w:rsidR="004159F3" w:rsidRPr="00545D56" w:rsidTr="0071318B">
        <w:trPr>
          <w:gridAfter w:val="1"/>
          <w:wAfter w:w="54" w:type="dxa"/>
          <w:trHeight w:val="561"/>
        </w:trPr>
        <w:tc>
          <w:tcPr>
            <w:tcW w:w="467" w:type="dxa"/>
            <w:vMerge/>
            <w:tcBorders>
              <w:top w:val="nil"/>
            </w:tcBorders>
          </w:tcPr>
          <w:p w:rsidR="004159F3" w:rsidRPr="00545D56" w:rsidRDefault="004159F3" w:rsidP="00F852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342" w:type="dxa"/>
            <w:gridSpan w:val="4"/>
            <w:vMerge/>
            <w:tcBorders>
              <w:top w:val="nil"/>
            </w:tcBorders>
          </w:tcPr>
          <w:p w:rsidR="004159F3" w:rsidRPr="00545D56" w:rsidRDefault="004159F3" w:rsidP="00F852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4" w:type="dxa"/>
            <w:gridSpan w:val="3"/>
          </w:tcPr>
          <w:p w:rsidR="004159F3" w:rsidRPr="00545D56" w:rsidRDefault="004159F3" w:rsidP="00F852C1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545D56"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020" w:type="dxa"/>
            <w:gridSpan w:val="2"/>
          </w:tcPr>
          <w:p w:rsidR="004159F3" w:rsidRPr="00545D56" w:rsidRDefault="004159F3" w:rsidP="00F852C1">
            <w:pPr>
              <w:pStyle w:val="TableParagraph"/>
              <w:spacing w:before="74" w:line="266" w:lineRule="auto"/>
              <w:ind w:left="77"/>
              <w:rPr>
                <w:b/>
                <w:sz w:val="15"/>
              </w:rPr>
            </w:pPr>
            <w:r w:rsidRPr="00545D56">
              <w:rPr>
                <w:b/>
                <w:sz w:val="15"/>
              </w:rPr>
              <w:t>контрольные</w:t>
            </w:r>
            <w:r w:rsidRPr="00545D56">
              <w:rPr>
                <w:b/>
                <w:spacing w:val="-3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095" w:type="dxa"/>
            <w:gridSpan w:val="3"/>
          </w:tcPr>
          <w:p w:rsidR="004159F3" w:rsidRPr="00545D56" w:rsidRDefault="004159F3" w:rsidP="00F852C1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 w:rsidRPr="00545D56">
              <w:rPr>
                <w:b/>
                <w:spacing w:val="-1"/>
                <w:w w:val="105"/>
                <w:sz w:val="15"/>
              </w:rPr>
              <w:t>практические</w:t>
            </w:r>
            <w:r w:rsidRPr="00545D56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14" w:type="dxa"/>
            <w:gridSpan w:val="3"/>
            <w:vMerge/>
            <w:tcBorders>
              <w:top w:val="nil"/>
            </w:tcBorders>
          </w:tcPr>
          <w:p w:rsidR="004159F3" w:rsidRPr="00545D56" w:rsidRDefault="004159F3" w:rsidP="00F852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350" w:type="dxa"/>
            <w:gridSpan w:val="2"/>
            <w:tcBorders>
              <w:top w:val="nil"/>
            </w:tcBorders>
          </w:tcPr>
          <w:p w:rsidR="004159F3" w:rsidRPr="00545D56" w:rsidRDefault="004159F3" w:rsidP="00F852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4159F3" w:rsidRPr="00545D56" w:rsidRDefault="004159F3" w:rsidP="00F852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159F3" w:rsidRPr="00545D56" w:rsidRDefault="004159F3" w:rsidP="00F852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159F3" w:rsidRPr="00545D56" w:rsidTr="0071318B">
        <w:trPr>
          <w:gridAfter w:val="1"/>
          <w:wAfter w:w="54" w:type="dxa"/>
          <w:trHeight w:val="333"/>
        </w:trPr>
        <w:tc>
          <w:tcPr>
            <w:tcW w:w="2865" w:type="dxa"/>
            <w:gridSpan w:val="2"/>
          </w:tcPr>
          <w:p w:rsidR="004159F3" w:rsidRPr="00545D56" w:rsidRDefault="004159F3" w:rsidP="00F852C1">
            <w:pPr>
              <w:pStyle w:val="TableParagraph"/>
              <w:spacing w:before="74"/>
              <w:ind w:left="76"/>
              <w:rPr>
                <w:spacing w:val="-1"/>
                <w:w w:val="105"/>
                <w:sz w:val="15"/>
              </w:rPr>
            </w:pPr>
          </w:p>
        </w:tc>
        <w:tc>
          <w:tcPr>
            <w:tcW w:w="12741" w:type="dxa"/>
            <w:gridSpan w:val="19"/>
          </w:tcPr>
          <w:p w:rsidR="004159F3" w:rsidRPr="00545D56" w:rsidRDefault="004159F3" w:rsidP="00F852C1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Раздел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1.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Развитие</w:t>
            </w:r>
            <w:r w:rsidRPr="00545D56">
              <w:rPr>
                <w:b/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речи</w:t>
            </w:r>
          </w:p>
        </w:tc>
      </w:tr>
      <w:tr w:rsidR="004159F3" w:rsidRPr="00545D56" w:rsidTr="0071318B">
        <w:trPr>
          <w:gridAfter w:val="1"/>
          <w:wAfter w:w="54" w:type="dxa"/>
          <w:trHeight w:val="1101"/>
        </w:trPr>
        <w:tc>
          <w:tcPr>
            <w:tcW w:w="467" w:type="dxa"/>
          </w:tcPr>
          <w:p w:rsidR="004159F3" w:rsidRPr="00545D56" w:rsidRDefault="004159F3" w:rsidP="00F852C1">
            <w:pPr>
              <w:pStyle w:val="TableParagraph"/>
              <w:spacing w:before="7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1.1.</w:t>
            </w:r>
          </w:p>
        </w:tc>
        <w:tc>
          <w:tcPr>
            <w:tcW w:w="5342" w:type="dxa"/>
            <w:gridSpan w:val="4"/>
          </w:tcPr>
          <w:p w:rsidR="004159F3" w:rsidRPr="00545D56" w:rsidRDefault="004159F3" w:rsidP="00F852C1">
            <w:pPr>
              <w:pStyle w:val="TableParagraph"/>
              <w:spacing w:before="74" w:line="266" w:lineRule="auto"/>
              <w:ind w:left="76" w:right="424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 xml:space="preserve">Составление небольших рассказов повествовательного </w:t>
            </w:r>
            <w:r w:rsidRPr="00545D56">
              <w:rPr>
                <w:w w:val="105"/>
                <w:sz w:val="15"/>
              </w:rPr>
              <w:t>характера по серии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сюжетных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картинок,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материалам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собственных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игр,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занятий,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наблюдений</w:t>
            </w:r>
          </w:p>
        </w:tc>
        <w:tc>
          <w:tcPr>
            <w:tcW w:w="524" w:type="dxa"/>
            <w:gridSpan w:val="3"/>
          </w:tcPr>
          <w:p w:rsidR="004159F3" w:rsidRPr="00545D56" w:rsidRDefault="004159F3" w:rsidP="00F852C1">
            <w:pPr>
              <w:pStyle w:val="TableParagraph"/>
              <w:spacing w:before="7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3</w:t>
            </w:r>
          </w:p>
        </w:tc>
        <w:tc>
          <w:tcPr>
            <w:tcW w:w="1020" w:type="dxa"/>
            <w:gridSpan w:val="2"/>
          </w:tcPr>
          <w:p w:rsidR="004159F3" w:rsidRPr="00545D56" w:rsidRDefault="004159F3" w:rsidP="00F852C1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95" w:type="dxa"/>
            <w:gridSpan w:val="3"/>
          </w:tcPr>
          <w:p w:rsidR="004159F3" w:rsidRPr="00545D56" w:rsidRDefault="004159F3" w:rsidP="00F852C1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3</w:t>
            </w:r>
          </w:p>
        </w:tc>
        <w:tc>
          <w:tcPr>
            <w:tcW w:w="1114" w:type="dxa"/>
            <w:gridSpan w:val="3"/>
          </w:tcPr>
          <w:p w:rsidR="004159F3" w:rsidRPr="00545D56" w:rsidRDefault="00F852C1" w:rsidP="00F852C1">
            <w:pPr>
              <w:pStyle w:val="TableParagraph"/>
              <w:spacing w:before="74" w:line="266" w:lineRule="auto"/>
              <w:ind w:left="79" w:right="115"/>
              <w:rPr>
                <w:sz w:val="15"/>
              </w:rPr>
            </w:pPr>
            <w:r w:rsidRPr="00545D56">
              <w:rPr>
                <w:sz w:val="15"/>
              </w:rPr>
              <w:t>01.09.2022</w:t>
            </w:r>
          </w:p>
          <w:p w:rsidR="00F852C1" w:rsidRPr="00545D56" w:rsidRDefault="00F852C1" w:rsidP="00F852C1">
            <w:pPr>
              <w:pStyle w:val="TableParagraph"/>
              <w:spacing w:before="74" w:line="266" w:lineRule="auto"/>
              <w:ind w:left="79" w:right="115"/>
              <w:rPr>
                <w:sz w:val="15"/>
              </w:rPr>
            </w:pPr>
            <w:r w:rsidRPr="00545D56">
              <w:rPr>
                <w:sz w:val="15"/>
              </w:rPr>
              <w:t>02.09.2022</w:t>
            </w:r>
          </w:p>
          <w:p w:rsidR="00F852C1" w:rsidRPr="00545D56" w:rsidRDefault="00F852C1" w:rsidP="00F852C1">
            <w:pPr>
              <w:pStyle w:val="TableParagraph"/>
              <w:spacing w:before="74" w:line="266" w:lineRule="auto"/>
              <w:ind w:left="79" w:right="115"/>
              <w:rPr>
                <w:sz w:val="15"/>
              </w:rPr>
            </w:pPr>
            <w:r w:rsidRPr="00545D56">
              <w:rPr>
                <w:sz w:val="15"/>
              </w:rPr>
              <w:t>05.09.2022</w:t>
            </w:r>
          </w:p>
        </w:tc>
        <w:tc>
          <w:tcPr>
            <w:tcW w:w="3350" w:type="dxa"/>
            <w:gridSpan w:val="2"/>
          </w:tcPr>
          <w:p w:rsidR="004159F3" w:rsidRPr="00545D56" w:rsidRDefault="004159F3" w:rsidP="00F852C1">
            <w:pPr>
              <w:pStyle w:val="TableParagraph"/>
              <w:spacing w:before="74" w:line="266" w:lineRule="auto"/>
              <w:ind w:left="79" w:right="448"/>
              <w:rPr>
                <w:spacing w:val="-1"/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Работа с серией сюжетных картинок,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выстроенных в правильной последовательности: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анализ изображённых событий, обсуждение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сюжета, составление устного рассказа с опорой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картинки;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F852C1">
            <w:pPr>
              <w:pStyle w:val="TableParagraph"/>
              <w:spacing w:before="7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F852C1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159F3" w:rsidRPr="00545D56" w:rsidTr="0071318B">
        <w:trPr>
          <w:gridAfter w:val="1"/>
          <w:wAfter w:w="54" w:type="dxa"/>
          <w:trHeight w:val="333"/>
        </w:trPr>
        <w:tc>
          <w:tcPr>
            <w:tcW w:w="5809" w:type="dxa"/>
            <w:gridSpan w:val="5"/>
          </w:tcPr>
          <w:p w:rsidR="004159F3" w:rsidRPr="00545D56" w:rsidRDefault="004159F3" w:rsidP="00F852C1">
            <w:pPr>
              <w:pStyle w:val="TableParagraph"/>
              <w:spacing w:before="7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Итого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разделу</w:t>
            </w:r>
          </w:p>
        </w:tc>
        <w:tc>
          <w:tcPr>
            <w:tcW w:w="524" w:type="dxa"/>
            <w:gridSpan w:val="3"/>
          </w:tcPr>
          <w:p w:rsidR="004159F3" w:rsidRPr="00545D56" w:rsidRDefault="004159F3" w:rsidP="00F852C1">
            <w:pPr>
              <w:pStyle w:val="TableParagraph"/>
              <w:spacing w:before="7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3</w:t>
            </w:r>
          </w:p>
        </w:tc>
        <w:tc>
          <w:tcPr>
            <w:tcW w:w="3161" w:type="dxa"/>
            <w:gridSpan w:val="6"/>
          </w:tcPr>
          <w:p w:rsidR="004159F3" w:rsidRPr="00545D56" w:rsidRDefault="004159F3" w:rsidP="00F852C1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6112" w:type="dxa"/>
            <w:gridSpan w:val="7"/>
          </w:tcPr>
          <w:p w:rsidR="004159F3" w:rsidRPr="00545D56" w:rsidRDefault="004159F3" w:rsidP="00F852C1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159F3" w:rsidRPr="00545D56" w:rsidTr="0071318B">
        <w:trPr>
          <w:gridAfter w:val="1"/>
          <w:wAfter w:w="54" w:type="dxa"/>
          <w:trHeight w:val="333"/>
        </w:trPr>
        <w:tc>
          <w:tcPr>
            <w:tcW w:w="2865" w:type="dxa"/>
            <w:gridSpan w:val="2"/>
          </w:tcPr>
          <w:p w:rsidR="004159F3" w:rsidRPr="00545D56" w:rsidRDefault="004159F3" w:rsidP="00F852C1">
            <w:pPr>
              <w:pStyle w:val="TableParagraph"/>
              <w:spacing w:before="74"/>
              <w:ind w:left="76"/>
              <w:rPr>
                <w:spacing w:val="-1"/>
                <w:w w:val="105"/>
                <w:sz w:val="15"/>
              </w:rPr>
            </w:pPr>
          </w:p>
        </w:tc>
        <w:tc>
          <w:tcPr>
            <w:tcW w:w="12741" w:type="dxa"/>
            <w:gridSpan w:val="19"/>
          </w:tcPr>
          <w:p w:rsidR="004159F3" w:rsidRPr="00545D56" w:rsidRDefault="004159F3" w:rsidP="00F852C1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Раздел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2.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Фонетика</w:t>
            </w:r>
          </w:p>
        </w:tc>
      </w:tr>
      <w:tr w:rsidR="004159F3" w:rsidRPr="00545D56" w:rsidTr="0071318B">
        <w:trPr>
          <w:gridAfter w:val="1"/>
          <w:wAfter w:w="54" w:type="dxa"/>
          <w:trHeight w:val="909"/>
        </w:trPr>
        <w:tc>
          <w:tcPr>
            <w:tcW w:w="467" w:type="dxa"/>
          </w:tcPr>
          <w:p w:rsidR="004159F3" w:rsidRPr="00545D56" w:rsidRDefault="004159F3" w:rsidP="004159F3">
            <w:pPr>
              <w:pStyle w:val="TableParagraph"/>
              <w:spacing w:before="7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2.1.</w:t>
            </w:r>
          </w:p>
        </w:tc>
        <w:tc>
          <w:tcPr>
            <w:tcW w:w="5342" w:type="dxa"/>
            <w:gridSpan w:val="4"/>
          </w:tcPr>
          <w:p w:rsidR="004159F3" w:rsidRPr="00545D56" w:rsidRDefault="004159F3" w:rsidP="004159F3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Звуки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речи.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Интонационное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выделение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слове.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Определение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частотного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звука в стихотворении. Называние слов с заданным звуком. Дифференциация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близких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акустико-артикуляционным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признакам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</w:t>
            </w:r>
          </w:p>
        </w:tc>
        <w:tc>
          <w:tcPr>
            <w:tcW w:w="524" w:type="dxa"/>
            <w:gridSpan w:val="3"/>
          </w:tcPr>
          <w:p w:rsidR="004159F3" w:rsidRPr="00545D56" w:rsidRDefault="004159F3" w:rsidP="004159F3">
            <w:pPr>
              <w:pStyle w:val="TableParagraph"/>
              <w:spacing w:before="7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4</w:t>
            </w:r>
          </w:p>
        </w:tc>
        <w:tc>
          <w:tcPr>
            <w:tcW w:w="1020" w:type="dxa"/>
            <w:gridSpan w:val="2"/>
          </w:tcPr>
          <w:p w:rsidR="004159F3" w:rsidRPr="00545D56" w:rsidRDefault="004159F3" w:rsidP="004159F3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95" w:type="dxa"/>
            <w:gridSpan w:val="3"/>
          </w:tcPr>
          <w:p w:rsidR="004159F3" w:rsidRPr="00545D56" w:rsidRDefault="004159F3" w:rsidP="004159F3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4</w:t>
            </w:r>
          </w:p>
        </w:tc>
        <w:tc>
          <w:tcPr>
            <w:tcW w:w="1114" w:type="dxa"/>
            <w:gridSpan w:val="3"/>
          </w:tcPr>
          <w:p w:rsidR="004159F3" w:rsidRPr="00545D56" w:rsidRDefault="00F852C1" w:rsidP="004159F3">
            <w:pPr>
              <w:pStyle w:val="TableParagraph"/>
              <w:spacing w:before="74" w:line="266" w:lineRule="auto"/>
              <w:ind w:left="79" w:right="115"/>
              <w:rPr>
                <w:sz w:val="15"/>
              </w:rPr>
            </w:pPr>
            <w:r w:rsidRPr="00545D56">
              <w:rPr>
                <w:sz w:val="15"/>
              </w:rPr>
              <w:t>06.09.2022-</w:t>
            </w:r>
          </w:p>
          <w:p w:rsidR="00F852C1" w:rsidRPr="00545D56" w:rsidRDefault="00F852C1" w:rsidP="00F852C1">
            <w:pPr>
              <w:pStyle w:val="TableParagraph"/>
              <w:spacing w:before="74" w:line="266" w:lineRule="auto"/>
              <w:ind w:left="79" w:right="115"/>
              <w:rPr>
                <w:sz w:val="15"/>
              </w:rPr>
            </w:pPr>
            <w:r w:rsidRPr="00545D56">
              <w:rPr>
                <w:sz w:val="15"/>
              </w:rPr>
              <w:t>09.09.2022</w:t>
            </w:r>
          </w:p>
        </w:tc>
        <w:tc>
          <w:tcPr>
            <w:tcW w:w="3350" w:type="dxa"/>
            <w:gridSpan w:val="2"/>
          </w:tcPr>
          <w:p w:rsidR="004159F3" w:rsidRPr="00545D56" w:rsidRDefault="004159F3" w:rsidP="004159F3">
            <w:pPr>
              <w:pStyle w:val="TableParagraph"/>
              <w:spacing w:before="74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Игровое упражнение «Скажи так, как я»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(отрабатывается умение воспроизводить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заданный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учителем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образец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интонационного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выделения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слове);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4159F3">
            <w:pPr>
              <w:pStyle w:val="TableParagraph"/>
              <w:spacing w:before="7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4159F3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4159F3" w:rsidRPr="00545D56" w:rsidTr="0071318B">
        <w:trPr>
          <w:gridAfter w:val="1"/>
          <w:wAfter w:w="54" w:type="dxa"/>
          <w:trHeight w:val="909"/>
        </w:trPr>
        <w:tc>
          <w:tcPr>
            <w:tcW w:w="467" w:type="dxa"/>
          </w:tcPr>
          <w:p w:rsidR="004159F3" w:rsidRPr="00545D56" w:rsidRDefault="004159F3" w:rsidP="004159F3">
            <w:pPr>
              <w:pStyle w:val="TableParagraph"/>
              <w:spacing w:before="7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2.2.</w:t>
            </w:r>
          </w:p>
        </w:tc>
        <w:tc>
          <w:tcPr>
            <w:tcW w:w="5342" w:type="dxa"/>
            <w:gridSpan w:val="4"/>
          </w:tcPr>
          <w:p w:rsidR="004159F3" w:rsidRPr="00545D56" w:rsidRDefault="004159F3" w:rsidP="004159F3">
            <w:pPr>
              <w:pStyle w:val="TableParagraph"/>
              <w:spacing w:before="74" w:line="266" w:lineRule="auto"/>
              <w:ind w:left="76" w:right="45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Установление последовательности звуков в слове и количества звуков.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Сопоставление слов, различающихся одним или несколькими звуками.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Звуковой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анализ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работа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звуковыми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моделями: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построение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модели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звукового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состава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подбор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соответствующих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заданной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модели.</w:t>
            </w:r>
          </w:p>
        </w:tc>
        <w:tc>
          <w:tcPr>
            <w:tcW w:w="524" w:type="dxa"/>
            <w:gridSpan w:val="3"/>
          </w:tcPr>
          <w:p w:rsidR="004159F3" w:rsidRPr="00545D56" w:rsidRDefault="004159F3" w:rsidP="004159F3">
            <w:pPr>
              <w:pStyle w:val="TableParagraph"/>
              <w:spacing w:before="7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4</w:t>
            </w:r>
          </w:p>
        </w:tc>
        <w:tc>
          <w:tcPr>
            <w:tcW w:w="1020" w:type="dxa"/>
            <w:gridSpan w:val="2"/>
          </w:tcPr>
          <w:p w:rsidR="004159F3" w:rsidRPr="00545D56" w:rsidRDefault="004159F3" w:rsidP="004159F3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95" w:type="dxa"/>
            <w:gridSpan w:val="3"/>
          </w:tcPr>
          <w:p w:rsidR="004159F3" w:rsidRPr="00545D56" w:rsidRDefault="004159F3" w:rsidP="004159F3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4</w:t>
            </w:r>
          </w:p>
        </w:tc>
        <w:tc>
          <w:tcPr>
            <w:tcW w:w="1114" w:type="dxa"/>
            <w:gridSpan w:val="3"/>
          </w:tcPr>
          <w:p w:rsidR="004159F3" w:rsidRPr="00545D56" w:rsidRDefault="00F852C1" w:rsidP="004159F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545D56">
              <w:rPr>
                <w:sz w:val="15"/>
              </w:rPr>
              <w:t>12.09.2022</w:t>
            </w:r>
          </w:p>
          <w:p w:rsidR="00F852C1" w:rsidRPr="00545D56" w:rsidRDefault="00F852C1" w:rsidP="004159F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545D56">
              <w:rPr>
                <w:sz w:val="15"/>
              </w:rPr>
              <w:t>15.09.2022</w:t>
            </w:r>
          </w:p>
        </w:tc>
        <w:tc>
          <w:tcPr>
            <w:tcW w:w="3350" w:type="dxa"/>
            <w:gridSpan w:val="2"/>
          </w:tcPr>
          <w:p w:rsidR="004159F3" w:rsidRPr="00545D56" w:rsidRDefault="004159F3" w:rsidP="004159F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Моделирование звукового состава слов с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использованием фишек разного цвета для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фиксации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качественных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характеристик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4159F3">
            <w:pPr>
              <w:pStyle w:val="TableParagraph"/>
              <w:spacing w:before="7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4159F3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4159F3" w:rsidRPr="00545D56" w:rsidTr="0071318B">
        <w:trPr>
          <w:gridAfter w:val="1"/>
          <w:wAfter w:w="54" w:type="dxa"/>
          <w:trHeight w:val="3142"/>
        </w:trPr>
        <w:tc>
          <w:tcPr>
            <w:tcW w:w="467" w:type="dxa"/>
          </w:tcPr>
          <w:p w:rsidR="004159F3" w:rsidRPr="00545D56" w:rsidRDefault="004159F3" w:rsidP="004159F3">
            <w:pPr>
              <w:pStyle w:val="TableParagraph"/>
              <w:spacing w:before="7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2.3.</w:t>
            </w:r>
          </w:p>
        </w:tc>
        <w:tc>
          <w:tcPr>
            <w:tcW w:w="5342" w:type="dxa"/>
            <w:gridSpan w:val="4"/>
          </w:tcPr>
          <w:p w:rsidR="004159F3" w:rsidRPr="00545D56" w:rsidRDefault="004159F3" w:rsidP="004159F3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Особенность гласных звуков. Особенность согласных звуков. Различение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гласных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согласных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звуков.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Определение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места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ударения.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Различение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гласных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ударных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безударных.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Ударный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</w:t>
            </w:r>
          </w:p>
        </w:tc>
        <w:tc>
          <w:tcPr>
            <w:tcW w:w="524" w:type="dxa"/>
            <w:gridSpan w:val="3"/>
          </w:tcPr>
          <w:p w:rsidR="004159F3" w:rsidRPr="00545D56" w:rsidRDefault="004159F3" w:rsidP="004159F3">
            <w:pPr>
              <w:pStyle w:val="TableParagraph"/>
              <w:spacing w:before="7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5</w:t>
            </w:r>
          </w:p>
        </w:tc>
        <w:tc>
          <w:tcPr>
            <w:tcW w:w="1020" w:type="dxa"/>
            <w:gridSpan w:val="2"/>
          </w:tcPr>
          <w:p w:rsidR="004159F3" w:rsidRPr="00545D56" w:rsidRDefault="004159F3" w:rsidP="004159F3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95" w:type="dxa"/>
            <w:gridSpan w:val="3"/>
          </w:tcPr>
          <w:p w:rsidR="004159F3" w:rsidRPr="00545D56" w:rsidRDefault="004159F3" w:rsidP="004159F3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5</w:t>
            </w:r>
          </w:p>
        </w:tc>
        <w:tc>
          <w:tcPr>
            <w:tcW w:w="1114" w:type="dxa"/>
            <w:gridSpan w:val="3"/>
          </w:tcPr>
          <w:p w:rsidR="004159F3" w:rsidRPr="00545D56" w:rsidRDefault="00F852C1" w:rsidP="004159F3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 w:rsidRPr="00545D56">
              <w:rPr>
                <w:sz w:val="15"/>
              </w:rPr>
              <w:t>16.09.2022</w:t>
            </w:r>
          </w:p>
          <w:p w:rsidR="00F852C1" w:rsidRPr="00545D56" w:rsidRDefault="00F852C1" w:rsidP="004159F3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 w:rsidRPr="00545D56">
              <w:rPr>
                <w:sz w:val="15"/>
              </w:rPr>
              <w:t>22.09.2022</w:t>
            </w:r>
          </w:p>
        </w:tc>
        <w:tc>
          <w:tcPr>
            <w:tcW w:w="3350" w:type="dxa"/>
            <w:gridSpan w:val="2"/>
          </w:tcPr>
          <w:p w:rsidR="004159F3" w:rsidRPr="00545D56" w:rsidRDefault="004159F3" w:rsidP="004159F3">
            <w:pPr>
              <w:pStyle w:val="TableParagraph"/>
              <w:spacing w:before="74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Совместная работа: характеристика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особенностей гласных, согласных звуков,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обоснование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своей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точки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зрения,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выслушивание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одноклассников;</w:t>
            </w:r>
          </w:p>
          <w:p w:rsidR="004159F3" w:rsidRPr="00545D56" w:rsidRDefault="004159F3" w:rsidP="004159F3">
            <w:pPr>
              <w:pStyle w:val="TableParagraph"/>
              <w:spacing w:before="3" w:line="266" w:lineRule="auto"/>
              <w:ind w:left="79" w:right="535"/>
              <w:rPr>
                <w:sz w:val="15"/>
              </w:rPr>
            </w:pPr>
            <w:r w:rsidRPr="00545D56">
              <w:rPr>
                <w:w w:val="105"/>
                <w:sz w:val="15"/>
              </w:rPr>
              <w:t>Произношение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вне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слова;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распознавание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согласных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звуков;</w:t>
            </w:r>
          </w:p>
          <w:p w:rsidR="004159F3" w:rsidRPr="00545D56" w:rsidRDefault="004159F3" w:rsidP="004159F3">
            <w:pPr>
              <w:pStyle w:val="TableParagraph"/>
              <w:spacing w:before="1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а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также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букв;</w:t>
            </w:r>
          </w:p>
          <w:p w:rsidR="004159F3" w:rsidRPr="00545D56" w:rsidRDefault="004159F3" w:rsidP="004159F3">
            <w:pPr>
              <w:pStyle w:val="TableParagraph"/>
              <w:spacing w:before="20" w:line="266" w:lineRule="auto"/>
              <w:ind w:left="79" w:right="71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которыми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они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обозначаются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письме.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Распознание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гласных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звуков.</w:t>
            </w:r>
          </w:p>
          <w:p w:rsidR="004159F3" w:rsidRPr="00545D56" w:rsidRDefault="004159F3" w:rsidP="004159F3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Смыслоразличительная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роль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гласных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букв;</w:t>
            </w:r>
          </w:p>
          <w:p w:rsidR="004159F3" w:rsidRPr="00545D56" w:rsidRDefault="004159F3" w:rsidP="004159F3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обозначающих гласные звуки. Соотнесение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количества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Работа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словами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непроверяемым написанием (словарными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словами</w:t>
            </w:r>
            <w:proofErr w:type="gramStart"/>
            <w:r w:rsidRPr="00545D56"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276" w:type="dxa"/>
            <w:gridSpan w:val="2"/>
          </w:tcPr>
          <w:p w:rsidR="004159F3" w:rsidRPr="00545D56" w:rsidRDefault="004159F3" w:rsidP="004159F3">
            <w:pPr>
              <w:pStyle w:val="TableParagraph"/>
              <w:spacing w:before="7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4159F3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5C5A20">
        <w:trPr>
          <w:gridAfter w:val="1"/>
          <w:wAfter w:w="54" w:type="dxa"/>
          <w:trHeight w:val="1870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lastRenderedPageBreak/>
              <w:t>.4.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Твёрдость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мягкость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согласных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как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смыслоразличительная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функция.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Различение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твёрдых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мягких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звуков.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4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4</w:t>
            </w:r>
          </w:p>
        </w:tc>
        <w:tc>
          <w:tcPr>
            <w:tcW w:w="1117" w:type="dxa"/>
            <w:gridSpan w:val="3"/>
          </w:tcPr>
          <w:p w:rsidR="004159F3" w:rsidRPr="00545D56" w:rsidRDefault="00F852C1" w:rsidP="00BF44BE">
            <w:pPr>
              <w:pStyle w:val="TableParagraph"/>
              <w:spacing w:before="64" w:line="266" w:lineRule="auto"/>
              <w:ind w:left="79" w:right="115"/>
              <w:rPr>
                <w:sz w:val="15"/>
              </w:rPr>
            </w:pPr>
            <w:r w:rsidRPr="00545D56">
              <w:rPr>
                <w:sz w:val="15"/>
              </w:rPr>
              <w:t>23.09.2022</w:t>
            </w:r>
          </w:p>
          <w:p w:rsidR="00F852C1" w:rsidRPr="00545D56" w:rsidRDefault="00F852C1" w:rsidP="00BF44BE">
            <w:pPr>
              <w:pStyle w:val="TableParagraph"/>
              <w:spacing w:before="64" w:line="266" w:lineRule="auto"/>
              <w:ind w:left="79" w:right="115"/>
              <w:rPr>
                <w:spacing w:val="-1"/>
                <w:w w:val="105"/>
                <w:sz w:val="15"/>
              </w:rPr>
            </w:pPr>
            <w:r w:rsidRPr="00545D56">
              <w:rPr>
                <w:sz w:val="15"/>
              </w:rPr>
              <w:t>28.09.2022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115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Игровое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упражнение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«Назови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братца»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(парный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твёрдости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—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мягкости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звук);</w:t>
            </w:r>
          </w:p>
          <w:p w:rsidR="004159F3" w:rsidRPr="00545D56" w:rsidRDefault="004159F3" w:rsidP="00BF44BE">
            <w:pPr>
              <w:pStyle w:val="TableParagraph"/>
              <w:spacing w:before="2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Учебный диалог «Чем твёрдые согласные звуки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отличаются от мягких согласных звуков?»;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Способы обозначения мягкости согласных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звуков. Выделение парных и непарных по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 xml:space="preserve">мягкости-твердости согласных звуков. </w:t>
            </w:r>
            <w:r w:rsidRPr="00545D56">
              <w:rPr>
                <w:w w:val="105"/>
                <w:sz w:val="15"/>
              </w:rPr>
              <w:t>Условное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обозначение мягкости согласного в звукобуквенном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анализе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 w:rsidRPr="00545D56">
              <w:rPr>
                <w:w w:val="105"/>
                <w:sz w:val="15"/>
              </w:rPr>
              <w:t>слова.;</w:t>
            </w:r>
            <w:proofErr w:type="gramEnd"/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5C5A20">
        <w:trPr>
          <w:gridAfter w:val="1"/>
          <w:wAfter w:w="54" w:type="dxa"/>
          <w:trHeight w:val="1293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2.5.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Дифференциация парных по твёрдости — мягкости согласных звуков.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Дифференциация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парных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звонкости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—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глухости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(без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введения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терминов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«звонкость»,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«глухость»).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8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8</w:t>
            </w:r>
          </w:p>
        </w:tc>
        <w:tc>
          <w:tcPr>
            <w:tcW w:w="1117" w:type="dxa"/>
            <w:gridSpan w:val="3"/>
          </w:tcPr>
          <w:p w:rsidR="004159F3" w:rsidRPr="00545D56" w:rsidRDefault="00F852C1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sz w:val="15"/>
              </w:rPr>
              <w:t>29.09.2022</w:t>
            </w:r>
          </w:p>
          <w:p w:rsidR="00F852C1" w:rsidRPr="00545D56" w:rsidRDefault="00F852C1" w:rsidP="00F852C1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sz w:val="15"/>
              </w:rPr>
              <w:t>10.10.2022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Комментированное выполнение задания: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группировка звуков по заданному основанию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(например,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твёрдые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—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мягкие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звуки);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Распознавание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звуков;</w:t>
            </w:r>
          </w:p>
          <w:p w:rsidR="004159F3" w:rsidRPr="00545D56" w:rsidRDefault="004159F3" w:rsidP="00BF44BE">
            <w:pPr>
              <w:pStyle w:val="TableParagraph"/>
              <w:spacing w:before="3" w:line="266" w:lineRule="auto"/>
              <w:ind w:left="79" w:right="101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разделение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звонкие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глухие;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мягкие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твердые</w:t>
            </w:r>
            <w:proofErr w:type="gramStart"/>
            <w:r w:rsidRPr="00545D56">
              <w:rPr>
                <w:w w:val="105"/>
                <w:sz w:val="15"/>
              </w:rPr>
              <w:t>.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10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Письменный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контроль;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gridAfter w:val="1"/>
          <w:wAfter w:w="54" w:type="dxa"/>
          <w:trHeight w:val="1485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2.6.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 xml:space="preserve">Слог как минимальная произносительная </w:t>
            </w:r>
            <w:r w:rsidRPr="00545D56">
              <w:rPr>
                <w:w w:val="105"/>
                <w:sz w:val="15"/>
              </w:rPr>
              <w:t>единица. Слогообразующая функция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гласных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звуков.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Определение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количества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слове.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Деление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слоги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(простые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однозначные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случаи)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2</w:t>
            </w:r>
          </w:p>
        </w:tc>
        <w:tc>
          <w:tcPr>
            <w:tcW w:w="1117" w:type="dxa"/>
            <w:gridSpan w:val="3"/>
          </w:tcPr>
          <w:p w:rsidR="004159F3" w:rsidRPr="00545D56" w:rsidRDefault="00F852C1" w:rsidP="00BF44BE">
            <w:pPr>
              <w:pStyle w:val="TableParagraph"/>
              <w:spacing w:before="64" w:line="266" w:lineRule="auto"/>
              <w:ind w:left="79" w:right="698"/>
              <w:rPr>
                <w:w w:val="105"/>
                <w:sz w:val="15"/>
              </w:rPr>
            </w:pPr>
            <w:r w:rsidRPr="00545D56">
              <w:rPr>
                <w:sz w:val="15"/>
              </w:rPr>
              <w:t>11-12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698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Работа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парах: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подбор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заданным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количеством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слогов;</w:t>
            </w:r>
          </w:p>
          <w:p w:rsidR="004159F3" w:rsidRPr="00545D56" w:rsidRDefault="004159F3" w:rsidP="00BF44BE">
            <w:pPr>
              <w:pStyle w:val="TableParagraph"/>
              <w:spacing w:before="2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Понимать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различие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слога.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Деление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 слоги. Составление схем слов. Подбирать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схемам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схемы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словам.</w:t>
            </w:r>
          </w:p>
          <w:p w:rsidR="004159F3" w:rsidRPr="00545D56" w:rsidRDefault="004159F3" w:rsidP="00BF44BE">
            <w:pPr>
              <w:pStyle w:val="TableParagraph"/>
              <w:spacing w:before="2" w:line="266" w:lineRule="auto"/>
              <w:ind w:left="79" w:right="115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Классификация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зависимости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от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количества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слогов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 w:rsidRPr="00545D56">
              <w:rPr>
                <w:w w:val="105"/>
                <w:sz w:val="15"/>
              </w:rPr>
              <w:t>них.;</w:t>
            </w:r>
            <w:proofErr w:type="gramEnd"/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4159F3" w:rsidRPr="00545D56" w:rsidTr="0071318B">
        <w:trPr>
          <w:gridAfter w:val="1"/>
          <w:wAfter w:w="54" w:type="dxa"/>
          <w:trHeight w:val="333"/>
        </w:trPr>
        <w:tc>
          <w:tcPr>
            <w:tcW w:w="5962" w:type="dxa"/>
            <w:gridSpan w:val="6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Итого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разделу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27</w:t>
            </w:r>
          </w:p>
        </w:tc>
        <w:tc>
          <w:tcPr>
            <w:tcW w:w="2994" w:type="dxa"/>
            <w:gridSpan w:val="6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6097" w:type="dxa"/>
            <w:gridSpan w:val="6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159F3" w:rsidRPr="00FC7268" w:rsidTr="0071318B">
        <w:trPr>
          <w:gridAfter w:val="1"/>
          <w:wAfter w:w="54" w:type="dxa"/>
          <w:trHeight w:val="333"/>
        </w:trPr>
        <w:tc>
          <w:tcPr>
            <w:tcW w:w="341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pacing w:val="-1"/>
                <w:w w:val="105"/>
                <w:sz w:val="15"/>
              </w:rPr>
            </w:pPr>
          </w:p>
        </w:tc>
        <w:tc>
          <w:tcPr>
            <w:tcW w:w="12193" w:type="dxa"/>
            <w:gridSpan w:val="18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Раздел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3.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b/>
                <w:spacing w:val="-1"/>
                <w:w w:val="105"/>
                <w:sz w:val="15"/>
              </w:rPr>
              <w:t>Письмо.</w:t>
            </w:r>
            <w:r w:rsidRPr="00545D56">
              <w:rPr>
                <w:b/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b/>
                <w:spacing w:val="-1"/>
                <w:w w:val="105"/>
                <w:sz w:val="15"/>
              </w:rPr>
              <w:t>Орфография</w:t>
            </w:r>
            <w:r w:rsidRPr="00545D56">
              <w:rPr>
                <w:b/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и</w:t>
            </w:r>
            <w:r w:rsidRPr="00545D56">
              <w:rPr>
                <w:b/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пунктуация</w:t>
            </w:r>
          </w:p>
        </w:tc>
      </w:tr>
      <w:tr w:rsidR="0071318B" w:rsidRPr="00545D56" w:rsidTr="005C5A20">
        <w:trPr>
          <w:gridAfter w:val="1"/>
          <w:wAfter w:w="54" w:type="dxa"/>
          <w:trHeight w:val="1293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3.1.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Развитие мелкой моторики пальцев и движения руки. Развитие умения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ориентироваться на пространстве листа в тетради и на пространстве классной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доски.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Усвоение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гигиенических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требований,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которые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необходимо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соблюдать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время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письма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3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3</w:t>
            </w:r>
          </w:p>
        </w:tc>
        <w:tc>
          <w:tcPr>
            <w:tcW w:w="1117" w:type="dxa"/>
            <w:gridSpan w:val="3"/>
          </w:tcPr>
          <w:p w:rsidR="004159F3" w:rsidRPr="00545D56" w:rsidRDefault="00F852C1" w:rsidP="00BF44BE">
            <w:pPr>
              <w:pStyle w:val="TableParagraph"/>
              <w:spacing w:before="64" w:line="266" w:lineRule="auto"/>
              <w:ind w:left="79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13.10.2022</w:t>
            </w:r>
          </w:p>
          <w:p w:rsidR="00F852C1" w:rsidRPr="00545D56" w:rsidRDefault="00F852C1" w:rsidP="00F852C1">
            <w:pPr>
              <w:pStyle w:val="TableParagraph"/>
              <w:spacing w:before="64" w:line="266" w:lineRule="auto"/>
              <w:ind w:left="79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17.10.2022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Моделирование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(из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пластилина,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проволоки)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букв;</w:t>
            </w:r>
          </w:p>
          <w:p w:rsidR="004159F3" w:rsidRPr="00545D56" w:rsidRDefault="004159F3" w:rsidP="00BF44B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Знакомство с разлиновкой прописи. Рабочая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строка.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Верхняя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нижняя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линии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рабочей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строки.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Гигиенические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правила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письма.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Освоение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правил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правильной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посадки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письме</w:t>
            </w:r>
            <w:proofErr w:type="gramStart"/>
            <w:r w:rsidRPr="00545D56">
              <w:rPr>
                <w:w w:val="105"/>
                <w:sz w:val="15"/>
              </w:rPr>
              <w:t>.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gridAfter w:val="1"/>
          <w:wAfter w:w="54" w:type="dxa"/>
          <w:trHeight w:val="2650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3.2.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Анализ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начертаний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письменных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заглавных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строчных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Создание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единства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звука, зрительного образа обозначающего его буквы и двигательного образа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этой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буквы.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Овладение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начертанием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письменных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прописных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строчных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3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3</w:t>
            </w:r>
          </w:p>
        </w:tc>
        <w:tc>
          <w:tcPr>
            <w:tcW w:w="1117" w:type="dxa"/>
            <w:gridSpan w:val="3"/>
          </w:tcPr>
          <w:p w:rsidR="004159F3" w:rsidRPr="00545D56" w:rsidRDefault="00F852C1" w:rsidP="00BF44BE">
            <w:pPr>
              <w:pStyle w:val="TableParagraph"/>
              <w:spacing w:before="64" w:line="266" w:lineRule="auto"/>
              <w:ind w:left="79" w:right="115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18.10.2022</w:t>
            </w:r>
          </w:p>
          <w:p w:rsidR="00F852C1" w:rsidRPr="00545D56" w:rsidRDefault="00F852C1" w:rsidP="00BF44BE">
            <w:pPr>
              <w:pStyle w:val="TableParagraph"/>
              <w:spacing w:before="64" w:line="266" w:lineRule="auto"/>
              <w:ind w:left="79" w:right="115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20.10.2022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115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Совместная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работа: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анализ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поэлементного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состава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букв;</w:t>
            </w:r>
          </w:p>
          <w:p w:rsidR="004159F3" w:rsidRPr="00545D56" w:rsidRDefault="004159F3" w:rsidP="00BF44BE">
            <w:pPr>
              <w:pStyle w:val="TableParagraph"/>
              <w:spacing w:before="2" w:line="266" w:lineRule="auto"/>
              <w:ind w:left="79" w:right="535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Игровое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упражнение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«Конструктор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букв»,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направленное на составление буквы из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элементов;</w:t>
            </w:r>
          </w:p>
          <w:p w:rsidR="004159F3" w:rsidRPr="00545D56" w:rsidRDefault="004159F3" w:rsidP="00BF44B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Моделирование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(из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пластилина,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проволоки)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букв;</w:t>
            </w:r>
          </w:p>
          <w:p w:rsidR="004159F3" w:rsidRPr="00545D56" w:rsidRDefault="004159F3" w:rsidP="00BF44BE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Игровое упражнение «Назови букву»,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направленное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на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различение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букв,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имеющих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оптическое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кинетическое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сходство;</w:t>
            </w:r>
          </w:p>
          <w:p w:rsidR="004159F3" w:rsidRPr="00545D56" w:rsidRDefault="004159F3" w:rsidP="00BF44B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Игровое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упражнение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«Что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случилось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буквой»: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анализ деформированных букв, определение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недостающих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элементов;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4159F3" w:rsidRPr="00545D56" w:rsidTr="005C5A20">
        <w:trPr>
          <w:gridAfter w:val="1"/>
          <w:wAfter w:w="54" w:type="dxa"/>
          <w:trHeight w:val="1870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Письмо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букв,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буквосочетаний,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слогов,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соблюдением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гигиенических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норм.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Овладение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разборчивым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аккуратным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письмом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36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36</w:t>
            </w:r>
          </w:p>
        </w:tc>
        <w:tc>
          <w:tcPr>
            <w:tcW w:w="1117" w:type="dxa"/>
            <w:gridSpan w:val="3"/>
          </w:tcPr>
          <w:p w:rsidR="004159F3" w:rsidRPr="00545D56" w:rsidRDefault="00F852C1" w:rsidP="00BF44BE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21.10.2022</w:t>
            </w:r>
          </w:p>
          <w:p w:rsidR="00F852C1" w:rsidRPr="00545D56" w:rsidRDefault="005C5A20" w:rsidP="005C5A20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16</w:t>
            </w:r>
            <w:r w:rsidR="00F852C1" w:rsidRPr="00545D56">
              <w:rPr>
                <w:spacing w:val="-1"/>
                <w:w w:val="105"/>
                <w:sz w:val="15"/>
              </w:rPr>
              <w:t>.1</w:t>
            </w:r>
            <w:r w:rsidRPr="00545D56">
              <w:rPr>
                <w:spacing w:val="-1"/>
                <w:w w:val="105"/>
                <w:sz w:val="15"/>
              </w:rPr>
              <w:t>2</w:t>
            </w:r>
            <w:r w:rsidR="00F852C1" w:rsidRPr="00545D56">
              <w:rPr>
                <w:spacing w:val="-1"/>
                <w:w w:val="105"/>
                <w:sz w:val="15"/>
              </w:rPr>
              <w:t>.2022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Игровое упражнение «Назови букву»,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направленное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на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различение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букв,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имеющих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оптическое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кинетическое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сходство;</w:t>
            </w:r>
          </w:p>
          <w:p w:rsidR="004159F3" w:rsidRPr="00545D56" w:rsidRDefault="004159F3" w:rsidP="00BF44B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Игровое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упражнение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«Что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случилось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буквой»: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анализ деформированных букв, определение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недостающих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элементов;</w:t>
            </w:r>
          </w:p>
          <w:p w:rsidR="004159F3" w:rsidRPr="00545D56" w:rsidRDefault="004159F3" w:rsidP="00BF44B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Практическая работа: контролировать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правильность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написания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буквы,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сравнивать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свои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буквы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предложенным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образцом;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159F3" w:rsidRPr="00545D56" w:rsidTr="005C5A20">
        <w:trPr>
          <w:gridAfter w:val="1"/>
          <w:wAfter w:w="54" w:type="dxa"/>
          <w:trHeight w:val="717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3.4.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 w:right="45"/>
              <w:rPr>
                <w:sz w:val="15"/>
              </w:rPr>
            </w:pPr>
            <w:r w:rsidRPr="00545D56">
              <w:rPr>
                <w:w w:val="105"/>
                <w:sz w:val="15"/>
              </w:rPr>
              <w:t>Письмо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под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диктовку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предложений,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написание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которых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расходится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произношением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3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3</w:t>
            </w:r>
          </w:p>
        </w:tc>
        <w:tc>
          <w:tcPr>
            <w:tcW w:w="1117" w:type="dxa"/>
            <w:gridSpan w:val="3"/>
          </w:tcPr>
          <w:p w:rsidR="004159F3" w:rsidRPr="00545D56" w:rsidRDefault="005C5A20" w:rsidP="005C5A20">
            <w:pPr>
              <w:pStyle w:val="TableParagraph"/>
              <w:spacing w:before="64" w:line="266" w:lineRule="auto"/>
              <w:ind w:left="79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19.12.2022</w:t>
            </w:r>
          </w:p>
          <w:p w:rsidR="005C5A20" w:rsidRPr="00545D56" w:rsidRDefault="005C5A20" w:rsidP="005C5A20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21.12.2022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Упражнение: запись под диктовку слов и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предложений,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состоящих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трёх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—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пяти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звуками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сильной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позиции;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Практическая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работа;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159F3" w:rsidRPr="00545D56" w:rsidTr="005C5A20">
        <w:trPr>
          <w:gridAfter w:val="1"/>
          <w:wAfter w:w="54" w:type="dxa"/>
          <w:trHeight w:val="525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3.5.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Усвоение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приёмов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последовательности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правильного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списывания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текста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4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117" w:type="dxa"/>
            <w:gridSpan w:val="3"/>
          </w:tcPr>
          <w:p w:rsidR="004159F3" w:rsidRPr="00545D56" w:rsidRDefault="005C5A20" w:rsidP="00BF44BE">
            <w:pPr>
              <w:pStyle w:val="TableParagraph"/>
              <w:spacing w:before="64" w:line="266" w:lineRule="auto"/>
              <w:ind w:left="79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22.12.2022</w:t>
            </w:r>
          </w:p>
          <w:p w:rsidR="005C5A20" w:rsidRPr="00545D56" w:rsidRDefault="005C5A20" w:rsidP="00BF44BE">
            <w:pPr>
              <w:pStyle w:val="TableParagraph"/>
              <w:spacing w:before="64" w:line="266" w:lineRule="auto"/>
              <w:ind w:left="79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27.12.2022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Моделирование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в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процессе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совместного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обсуждения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алгоритма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списывания;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4159F3" w:rsidRPr="00545D56" w:rsidTr="005C5A20">
        <w:trPr>
          <w:gridAfter w:val="1"/>
          <w:wAfter w:w="54" w:type="dxa"/>
          <w:trHeight w:val="981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3.6.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 w:right="424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Понимание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функции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небуквенных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графических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средств: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пробела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между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словами,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знака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переноса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2</w:t>
            </w:r>
          </w:p>
        </w:tc>
        <w:tc>
          <w:tcPr>
            <w:tcW w:w="1117" w:type="dxa"/>
            <w:gridSpan w:val="3"/>
          </w:tcPr>
          <w:p w:rsidR="004159F3" w:rsidRPr="00545D56" w:rsidRDefault="005C5A20" w:rsidP="005C5A20">
            <w:pPr>
              <w:pStyle w:val="TableParagraph"/>
              <w:spacing w:before="64" w:line="266" w:lineRule="auto"/>
              <w:ind w:left="79" w:right="115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09.01.2023</w:t>
            </w:r>
          </w:p>
          <w:p w:rsidR="005C5A20" w:rsidRPr="00545D56" w:rsidRDefault="005C5A20" w:rsidP="005C5A20">
            <w:pPr>
              <w:pStyle w:val="TableParagraph"/>
              <w:spacing w:before="64" w:line="266" w:lineRule="auto"/>
              <w:ind w:left="79" w:right="115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10.01.2023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Учебный диалог «Почему слова пишутся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отдельно друг от друга? Удобно ли читать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предложение,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записанное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без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пробелов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между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словами?»;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159F3" w:rsidRPr="00545D56" w:rsidTr="005C5A20">
        <w:trPr>
          <w:gridAfter w:val="1"/>
          <w:wAfter w:w="54" w:type="dxa"/>
          <w:trHeight w:val="909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3.7.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 w:right="424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Знакомство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правилами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правописания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применением: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раздельное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написание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2</w:t>
            </w:r>
          </w:p>
        </w:tc>
        <w:tc>
          <w:tcPr>
            <w:tcW w:w="1117" w:type="dxa"/>
            <w:gridSpan w:val="3"/>
          </w:tcPr>
          <w:p w:rsidR="004159F3" w:rsidRPr="00545D56" w:rsidRDefault="005C5A20" w:rsidP="00BF44BE">
            <w:pPr>
              <w:pStyle w:val="TableParagraph"/>
              <w:spacing w:before="64" w:line="266" w:lineRule="auto"/>
              <w:ind w:left="79" w:right="50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11.01.2023</w:t>
            </w:r>
          </w:p>
          <w:p w:rsidR="005C5A20" w:rsidRPr="00545D56" w:rsidRDefault="005C5A20" w:rsidP="00BF44BE">
            <w:pPr>
              <w:pStyle w:val="TableParagraph"/>
              <w:spacing w:before="64" w:line="266" w:lineRule="auto"/>
              <w:ind w:left="79" w:right="50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12.01.2023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50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Упражнение: запись предложения, составленного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 набора слов, с правильным оформлением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начала и конца предложения, с соблюдением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пробелов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между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словами;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10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Письменный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контроль;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4159F3" w:rsidRPr="00545D56" w:rsidTr="005C5A20">
        <w:trPr>
          <w:gridAfter w:val="1"/>
          <w:wAfter w:w="54" w:type="dxa"/>
          <w:trHeight w:val="525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3.8.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Знакомство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правилами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правописания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применением: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обозначение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гласных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после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шипящих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сочетаниях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b/>
                <w:i/>
                <w:w w:val="105"/>
                <w:sz w:val="15"/>
              </w:rPr>
              <w:t>жи</w:t>
            </w:r>
            <w:proofErr w:type="spellEnd"/>
            <w:r w:rsidRPr="00545D56">
              <w:rPr>
                <w:b/>
                <w:i/>
                <w:w w:val="105"/>
                <w:sz w:val="15"/>
              </w:rPr>
              <w:t>,</w:t>
            </w:r>
            <w:r w:rsidRPr="00545D56"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ши</w:t>
            </w:r>
            <w:r w:rsidRPr="00545D56"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(в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положении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под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ударением)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3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3</w:t>
            </w:r>
          </w:p>
        </w:tc>
        <w:tc>
          <w:tcPr>
            <w:tcW w:w="1117" w:type="dxa"/>
            <w:gridSpan w:val="3"/>
          </w:tcPr>
          <w:p w:rsidR="004159F3" w:rsidRPr="00545D56" w:rsidRDefault="005C5A20" w:rsidP="00BF44BE">
            <w:pPr>
              <w:pStyle w:val="TableParagraph"/>
              <w:spacing w:before="64" w:line="266" w:lineRule="auto"/>
              <w:ind w:left="79" w:right="74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13.01.2023</w:t>
            </w:r>
          </w:p>
          <w:p w:rsidR="005C5A20" w:rsidRPr="00545D56" w:rsidRDefault="005C5A20" w:rsidP="005C5A20">
            <w:pPr>
              <w:pStyle w:val="TableParagraph"/>
              <w:spacing w:before="64" w:line="266" w:lineRule="auto"/>
              <w:ind w:left="79" w:right="74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17.01.2023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74"/>
              <w:rPr>
                <w:sz w:val="15"/>
              </w:rPr>
            </w:pPr>
            <w:r w:rsidRPr="00545D56">
              <w:rPr>
                <w:w w:val="105"/>
                <w:sz w:val="15"/>
              </w:rPr>
              <w:t>Совместный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анализ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текста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наличие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нём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буквосочетаниями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w w:val="105"/>
                <w:sz w:val="15"/>
              </w:rPr>
              <w:t>жи</w:t>
            </w:r>
            <w:proofErr w:type="spellEnd"/>
            <w:r w:rsidRPr="00545D56">
              <w:rPr>
                <w:w w:val="105"/>
                <w:sz w:val="15"/>
              </w:rPr>
              <w:t>,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ши,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w w:val="105"/>
                <w:sz w:val="15"/>
              </w:rPr>
              <w:t>ча</w:t>
            </w:r>
            <w:proofErr w:type="spellEnd"/>
            <w:r w:rsidRPr="00545D56">
              <w:rPr>
                <w:w w:val="105"/>
                <w:sz w:val="15"/>
              </w:rPr>
              <w:t>,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ща,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чу,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w w:val="105"/>
                <w:sz w:val="15"/>
              </w:rPr>
              <w:t>щу</w:t>
            </w:r>
            <w:proofErr w:type="spellEnd"/>
            <w:r w:rsidRPr="00545D56">
              <w:rPr>
                <w:w w:val="105"/>
                <w:sz w:val="15"/>
              </w:rPr>
              <w:t>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4159F3" w:rsidRPr="00545D56" w:rsidTr="005C5A20">
        <w:trPr>
          <w:gridAfter w:val="1"/>
          <w:wAfter w:w="54" w:type="dxa"/>
          <w:trHeight w:val="525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3.9.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b/>
                <w:i/>
                <w:sz w:val="15"/>
              </w:rPr>
            </w:pPr>
            <w:r w:rsidRPr="00545D56">
              <w:rPr>
                <w:w w:val="105"/>
                <w:sz w:val="15"/>
              </w:rPr>
              <w:t>Знакомство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правилами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правописания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применением: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w w:val="105"/>
                <w:sz w:val="15"/>
              </w:rPr>
              <w:t>ч</w:t>
            </w:r>
            <w:r w:rsidRPr="00545D56">
              <w:rPr>
                <w:b/>
                <w:i/>
                <w:w w:val="105"/>
                <w:sz w:val="15"/>
              </w:rPr>
              <w:t>а</w:t>
            </w:r>
            <w:proofErr w:type="spellEnd"/>
            <w:r w:rsidRPr="00545D56">
              <w:rPr>
                <w:b/>
                <w:i/>
                <w:w w:val="105"/>
                <w:sz w:val="15"/>
              </w:rPr>
              <w:t>,</w:t>
            </w:r>
            <w:r w:rsidRPr="00545D56">
              <w:rPr>
                <w:b/>
                <w:i/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ща,</w:t>
            </w:r>
            <w:r w:rsidRPr="00545D56">
              <w:rPr>
                <w:b/>
                <w:i/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чу,</w:t>
            </w:r>
            <w:r w:rsidRPr="00545D56">
              <w:rPr>
                <w:b/>
                <w:i/>
                <w:spacing w:val="-9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b/>
                <w:i/>
                <w:w w:val="105"/>
                <w:sz w:val="15"/>
              </w:rPr>
              <w:t>щу</w:t>
            </w:r>
            <w:proofErr w:type="spellEnd"/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3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3</w:t>
            </w:r>
          </w:p>
        </w:tc>
        <w:tc>
          <w:tcPr>
            <w:tcW w:w="1117" w:type="dxa"/>
            <w:gridSpan w:val="3"/>
          </w:tcPr>
          <w:p w:rsidR="004159F3" w:rsidRPr="00545D56" w:rsidRDefault="005C5A20" w:rsidP="00BF44BE">
            <w:pPr>
              <w:pStyle w:val="TableParagraph"/>
              <w:spacing w:before="64" w:line="266" w:lineRule="auto"/>
              <w:ind w:left="79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18.01.2023</w:t>
            </w:r>
          </w:p>
          <w:p w:rsidR="005C5A20" w:rsidRPr="00545D56" w:rsidRDefault="005C5A20" w:rsidP="00BF44BE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20.01.2023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Упражнение: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выписывание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текста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буквосочетания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ми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w w:val="105"/>
                <w:sz w:val="15"/>
              </w:rPr>
              <w:t>ча</w:t>
            </w:r>
            <w:proofErr w:type="spellEnd"/>
            <w:r w:rsidRPr="00545D56">
              <w:rPr>
                <w:w w:val="105"/>
                <w:sz w:val="15"/>
              </w:rPr>
              <w:t>,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ща,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чу,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w w:val="105"/>
                <w:sz w:val="15"/>
              </w:rPr>
              <w:t>щу</w:t>
            </w:r>
            <w:proofErr w:type="spellEnd"/>
            <w:r w:rsidRPr="00545D56">
              <w:rPr>
                <w:w w:val="105"/>
                <w:sz w:val="15"/>
              </w:rPr>
              <w:t>,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w w:val="105"/>
                <w:sz w:val="15"/>
              </w:rPr>
              <w:t>жи</w:t>
            </w:r>
            <w:proofErr w:type="spellEnd"/>
            <w:r w:rsidRPr="00545D56">
              <w:rPr>
                <w:w w:val="105"/>
                <w:sz w:val="15"/>
              </w:rPr>
              <w:t>,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ши;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10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Письменный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контроль;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4159F3" w:rsidRPr="00545D56" w:rsidTr="005C5A20">
        <w:trPr>
          <w:gridAfter w:val="1"/>
          <w:wAfter w:w="54" w:type="dxa"/>
          <w:trHeight w:val="1870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3.10.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Знакомство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правилами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правописания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применением: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прописная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начале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предложения,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именах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собственных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(имена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людей,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клички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животных)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6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6</w:t>
            </w:r>
          </w:p>
        </w:tc>
        <w:tc>
          <w:tcPr>
            <w:tcW w:w="1117" w:type="dxa"/>
            <w:gridSpan w:val="3"/>
          </w:tcPr>
          <w:p w:rsidR="004159F3" w:rsidRPr="00545D56" w:rsidRDefault="005C5A20" w:rsidP="00BF44BE">
            <w:pPr>
              <w:pStyle w:val="TableParagraph"/>
              <w:spacing w:before="64" w:line="266" w:lineRule="auto"/>
              <w:ind w:left="79" w:right="50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23.01.2023</w:t>
            </w:r>
          </w:p>
          <w:p w:rsidR="005C5A20" w:rsidRPr="00545D56" w:rsidRDefault="005C5A20" w:rsidP="00BF44BE">
            <w:pPr>
              <w:pStyle w:val="TableParagraph"/>
              <w:spacing w:before="64" w:line="266" w:lineRule="auto"/>
              <w:ind w:left="79" w:right="50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30.01.2023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50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Упражнение: запись предложения, составленного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 набора слов, с правильным оформлением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начала и конца предложения, с соблюдением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пробелов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между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словами;</w:t>
            </w:r>
          </w:p>
          <w:p w:rsidR="004159F3" w:rsidRPr="00545D56" w:rsidRDefault="004159F3" w:rsidP="00BF44BE">
            <w:pPr>
              <w:pStyle w:val="TableParagraph"/>
              <w:spacing w:before="3" w:line="266" w:lineRule="auto"/>
              <w:ind w:left="79" w:right="115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Комментированная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запись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обязательным объяснением случаев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употребления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заглавной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буквы;</w:t>
            </w:r>
          </w:p>
          <w:p w:rsidR="004159F3" w:rsidRPr="00545D56" w:rsidRDefault="004159F3" w:rsidP="00BF44BE">
            <w:pPr>
              <w:pStyle w:val="TableParagraph"/>
              <w:spacing w:before="2" w:line="266" w:lineRule="auto"/>
              <w:ind w:left="79" w:right="537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Игра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«Кто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больше»: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подбор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запись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имён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собственных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заданную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букву;</w:t>
            </w:r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10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Письменный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контроль;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4159F3" w:rsidRPr="00545D56" w:rsidTr="005C5A20">
        <w:trPr>
          <w:gridAfter w:val="1"/>
          <w:wAfter w:w="54" w:type="dxa"/>
          <w:trHeight w:val="1137"/>
        </w:trPr>
        <w:tc>
          <w:tcPr>
            <w:tcW w:w="467" w:type="dxa"/>
          </w:tcPr>
          <w:p w:rsidR="004159F3" w:rsidRPr="00545D56" w:rsidRDefault="004159F3" w:rsidP="00BF44B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3.11.</w:t>
            </w:r>
          </w:p>
        </w:tc>
        <w:tc>
          <w:tcPr>
            <w:tcW w:w="5495" w:type="dxa"/>
            <w:gridSpan w:val="5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6" w:right="45"/>
              <w:rPr>
                <w:sz w:val="15"/>
              </w:rPr>
            </w:pPr>
            <w:r w:rsidRPr="00545D56">
              <w:rPr>
                <w:w w:val="105"/>
                <w:sz w:val="15"/>
              </w:rPr>
              <w:t>Знакомство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правилами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правописания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применением: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перенос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слогам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без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стечения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согласных</w:t>
            </w:r>
          </w:p>
        </w:tc>
        <w:tc>
          <w:tcPr>
            <w:tcW w:w="55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2</w:t>
            </w:r>
          </w:p>
        </w:tc>
        <w:tc>
          <w:tcPr>
            <w:tcW w:w="1117" w:type="dxa"/>
            <w:gridSpan w:val="3"/>
          </w:tcPr>
          <w:p w:rsidR="005C5A20" w:rsidRPr="00545D56" w:rsidRDefault="005C5A20" w:rsidP="00BF44BE">
            <w:pPr>
              <w:pStyle w:val="TableParagraph"/>
              <w:spacing w:before="64" w:line="266" w:lineRule="auto"/>
              <w:ind w:left="79" w:right="115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31.01.2023</w:t>
            </w:r>
          </w:p>
          <w:p w:rsidR="004159F3" w:rsidRPr="00545D56" w:rsidRDefault="005C5A20" w:rsidP="005C5A20">
            <w:pPr>
              <w:pStyle w:val="TableParagraph"/>
              <w:spacing w:before="64" w:line="266" w:lineRule="auto"/>
              <w:ind w:left="79" w:right="115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01.02.2023</w:t>
            </w:r>
          </w:p>
        </w:tc>
        <w:tc>
          <w:tcPr>
            <w:tcW w:w="3403" w:type="dxa"/>
            <w:gridSpan w:val="3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Деление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слоги.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Составление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схем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слов.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Подбирать слова к схемам и схемы к словам.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Классификация слов в зависимости от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количества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слогов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них.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Нахождение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ударного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</w:t>
            </w:r>
            <w:proofErr w:type="gramStart"/>
            <w:r w:rsidRPr="00545D56">
              <w:rPr>
                <w:w w:val="105"/>
                <w:sz w:val="15"/>
              </w:rPr>
              <w:t>.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1276" w:type="dxa"/>
            <w:gridSpan w:val="2"/>
          </w:tcPr>
          <w:p w:rsidR="004159F3" w:rsidRPr="00545D56" w:rsidRDefault="004159F3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418" w:type="dxa"/>
          </w:tcPr>
          <w:p w:rsidR="004159F3" w:rsidRPr="00545D56" w:rsidRDefault="004159F3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trHeight w:val="1677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3.12.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Знакомство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правилами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правописания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применением: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знаки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препинания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конце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3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3</w:t>
            </w:r>
          </w:p>
        </w:tc>
        <w:tc>
          <w:tcPr>
            <w:tcW w:w="1117" w:type="dxa"/>
            <w:gridSpan w:val="3"/>
          </w:tcPr>
          <w:p w:rsidR="0071318B" w:rsidRPr="00545D56" w:rsidRDefault="005C5A20" w:rsidP="00BF44BE">
            <w:pPr>
              <w:pStyle w:val="TableParagraph"/>
              <w:spacing w:before="64" w:line="266" w:lineRule="auto"/>
              <w:ind w:left="79" w:right="115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02.02.2023</w:t>
            </w:r>
          </w:p>
          <w:p w:rsidR="005C5A20" w:rsidRPr="00545D56" w:rsidRDefault="005C5A20" w:rsidP="00BF44BE">
            <w:pPr>
              <w:pStyle w:val="TableParagraph"/>
              <w:spacing w:before="64" w:line="266" w:lineRule="auto"/>
              <w:ind w:left="79" w:right="115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06.02.2023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115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Комментированная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запись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обязательным объяснением случаев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употребления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заглавной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буквы;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Составление предложений из слов. Отработка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умения правильно ставить знаки препинания в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конце предложений. Прочтение предложения с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интонацией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передача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ее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письме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помощью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знаков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 w:rsidRPr="00545D56">
              <w:rPr>
                <w:w w:val="105"/>
                <w:sz w:val="15"/>
              </w:rPr>
              <w:t>препинания.;</w:t>
            </w:r>
            <w:proofErr w:type="gramEnd"/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71318B">
        <w:trPr>
          <w:trHeight w:val="333"/>
        </w:trPr>
        <w:tc>
          <w:tcPr>
            <w:tcW w:w="5987" w:type="dxa"/>
            <w:gridSpan w:val="7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lastRenderedPageBreak/>
              <w:t>Итого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70</w:t>
            </w:r>
          </w:p>
        </w:tc>
        <w:tc>
          <w:tcPr>
            <w:tcW w:w="3470" w:type="dxa"/>
            <w:gridSpan w:val="8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75" w:type="dxa"/>
            <w:gridSpan w:val="5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71318B">
        <w:trPr>
          <w:trHeight w:val="333"/>
        </w:trPr>
        <w:tc>
          <w:tcPr>
            <w:tcW w:w="3468" w:type="dxa"/>
            <w:gridSpan w:val="4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b/>
                <w:spacing w:val="-1"/>
                <w:w w:val="105"/>
                <w:sz w:val="15"/>
              </w:rPr>
            </w:pPr>
          </w:p>
        </w:tc>
        <w:tc>
          <w:tcPr>
            <w:tcW w:w="12192" w:type="dxa"/>
            <w:gridSpan w:val="18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545D56">
              <w:rPr>
                <w:b/>
                <w:spacing w:val="-1"/>
                <w:w w:val="105"/>
                <w:sz w:val="15"/>
              </w:rPr>
              <w:t>СИСТЕМАТИЧЕСКИЙ</w:t>
            </w:r>
            <w:r w:rsidRPr="00545D56">
              <w:rPr>
                <w:b/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b/>
                <w:spacing w:val="-1"/>
                <w:w w:val="105"/>
                <w:sz w:val="15"/>
              </w:rPr>
              <w:t>КУРС</w:t>
            </w:r>
          </w:p>
        </w:tc>
      </w:tr>
      <w:tr w:rsidR="0071318B" w:rsidRPr="00FC7268" w:rsidTr="0071318B">
        <w:trPr>
          <w:trHeight w:val="333"/>
        </w:trPr>
        <w:tc>
          <w:tcPr>
            <w:tcW w:w="3468" w:type="dxa"/>
            <w:gridSpan w:val="4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w w:val="105"/>
                <w:sz w:val="15"/>
              </w:rPr>
            </w:pPr>
          </w:p>
        </w:tc>
        <w:tc>
          <w:tcPr>
            <w:tcW w:w="12192" w:type="dxa"/>
            <w:gridSpan w:val="18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545D56">
              <w:rPr>
                <w:w w:val="105"/>
                <w:sz w:val="15"/>
              </w:rPr>
              <w:t>Раздел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1.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Общие</w:t>
            </w:r>
            <w:r w:rsidRPr="00545D56">
              <w:rPr>
                <w:b/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сведения</w:t>
            </w:r>
            <w:r w:rsidRPr="00545D56">
              <w:rPr>
                <w:b/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о</w:t>
            </w:r>
            <w:r w:rsidRPr="00545D56">
              <w:rPr>
                <w:b/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языке</w:t>
            </w:r>
          </w:p>
        </w:tc>
      </w:tr>
      <w:tr w:rsidR="0071318B" w:rsidRPr="00545D56" w:rsidTr="005C5A20">
        <w:trPr>
          <w:trHeight w:val="1293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1.1.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 w:right="1214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Язык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как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основное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средство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человеческого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общения.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Осознание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целей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ситуаций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общения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117" w:type="dxa"/>
            <w:gridSpan w:val="3"/>
          </w:tcPr>
          <w:p w:rsidR="0071318B" w:rsidRPr="00545D56" w:rsidRDefault="005C5A20" w:rsidP="00BF44BE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07.02.2023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Рассказ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учителя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тему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«Язык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—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средство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общения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людей»;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Учебный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диалог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«Можно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ли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общаться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без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помощи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языка?»;</w:t>
            </w:r>
          </w:p>
          <w:p w:rsidR="0071318B" w:rsidRPr="00545D56" w:rsidRDefault="0071318B" w:rsidP="00BF44BE">
            <w:pPr>
              <w:pStyle w:val="TableParagraph"/>
              <w:spacing w:before="1" w:line="266" w:lineRule="auto"/>
              <w:ind w:left="79" w:right="173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 xml:space="preserve">Коллективное </w:t>
            </w:r>
            <w:r w:rsidRPr="00545D56">
              <w:rPr>
                <w:w w:val="105"/>
                <w:sz w:val="15"/>
              </w:rPr>
              <w:t>формулирование вывода о языке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как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основном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средстве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человеческого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общения;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trHeight w:val="333"/>
        </w:trPr>
        <w:tc>
          <w:tcPr>
            <w:tcW w:w="5987" w:type="dxa"/>
            <w:gridSpan w:val="7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Итого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1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71318B">
        <w:trPr>
          <w:trHeight w:val="333"/>
        </w:trPr>
        <w:tc>
          <w:tcPr>
            <w:tcW w:w="3468" w:type="dxa"/>
            <w:gridSpan w:val="4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w w:val="105"/>
                <w:sz w:val="15"/>
              </w:rPr>
            </w:pPr>
          </w:p>
        </w:tc>
        <w:tc>
          <w:tcPr>
            <w:tcW w:w="12192" w:type="dxa"/>
            <w:gridSpan w:val="18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545D56">
              <w:rPr>
                <w:w w:val="105"/>
                <w:sz w:val="15"/>
              </w:rPr>
              <w:t>Раздел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2.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Фонетика</w:t>
            </w:r>
          </w:p>
        </w:tc>
      </w:tr>
      <w:tr w:rsidR="0071318B" w:rsidRPr="00545D56" w:rsidTr="005C5A20">
        <w:trPr>
          <w:trHeight w:val="3599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2.1.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Звуки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речи.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Гласные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звуки,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различение.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Ударение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слове.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Гласные ударные и безударные. Твёрдые и мягкие согласные звуки, их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различение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2</w:t>
            </w:r>
          </w:p>
        </w:tc>
        <w:tc>
          <w:tcPr>
            <w:tcW w:w="1117" w:type="dxa"/>
            <w:gridSpan w:val="3"/>
          </w:tcPr>
          <w:p w:rsidR="0071318B" w:rsidRPr="00545D56" w:rsidRDefault="005C5A20" w:rsidP="005C5A20">
            <w:pPr>
              <w:pStyle w:val="TableParagraph"/>
              <w:spacing w:before="64" w:line="266" w:lineRule="auto"/>
              <w:ind w:left="79" w:right="115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08.02.2023</w:t>
            </w:r>
          </w:p>
          <w:p w:rsidR="005C5A20" w:rsidRPr="00545D56" w:rsidRDefault="005C5A20" w:rsidP="005C5A20">
            <w:pPr>
              <w:pStyle w:val="TableParagraph"/>
              <w:spacing w:before="64" w:line="266" w:lineRule="auto"/>
              <w:ind w:left="79" w:right="115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09.02.2023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Беседа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«Что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мы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знаем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звуках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русского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языка»,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 ходе которой актуализируются знания,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приобретённые в период обучения грамоте;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Игровое упражнение «Назови звук»: ведущий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кидает мяч и просит привести пример звука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(гласного звука; твёрдого согласного; мягкого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согласного; звонкого согласного; глухого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согласного);</w:t>
            </w:r>
          </w:p>
          <w:p w:rsidR="0071318B" w:rsidRPr="00545D56" w:rsidRDefault="0071318B" w:rsidP="00BF44BE">
            <w:pPr>
              <w:pStyle w:val="TableParagraph"/>
              <w:spacing w:before="5" w:line="266" w:lineRule="auto"/>
              <w:ind w:left="79" w:right="6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Игровое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упражнение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«Придумай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заданным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звуком»;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 w:right="354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Дифференцированное задание: установление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основания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для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сравнения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звуков;</w:t>
            </w:r>
          </w:p>
          <w:p w:rsidR="0071318B" w:rsidRPr="00545D56" w:rsidRDefault="0071318B" w:rsidP="00BF44BE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Упражнение: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характеризовать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(устно)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звуки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заданным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признакам;</w:t>
            </w:r>
          </w:p>
          <w:p w:rsidR="0071318B" w:rsidRPr="00545D56" w:rsidRDefault="0071318B" w:rsidP="00BF44BE">
            <w:pPr>
              <w:pStyle w:val="TableParagraph"/>
              <w:spacing w:before="1" w:line="266" w:lineRule="auto"/>
              <w:ind w:left="79" w:right="115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Учебный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диалог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«Объясняем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особенности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гласных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звуков»;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Игра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«Отгадай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звук»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(определение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его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характеристике);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5C5A20">
        <w:trPr>
          <w:trHeight w:val="1101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2.2.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 w:right="424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Звонкие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и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глухие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согласные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звуки,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различение.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Согласный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</w:t>
            </w:r>
            <w:r w:rsidRPr="00545D56">
              <w:rPr>
                <w:b/>
                <w:i/>
                <w:w w:val="105"/>
                <w:sz w:val="15"/>
              </w:rPr>
              <w:t>[й’]</w:t>
            </w:r>
            <w:r w:rsidRPr="00545D56">
              <w:rPr>
                <w:b/>
                <w:i/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гласный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</w:t>
            </w:r>
            <w:r w:rsidRPr="00545D56">
              <w:rPr>
                <w:spacing w:val="3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[и]</w:t>
            </w:r>
            <w:r w:rsidRPr="00545D56">
              <w:rPr>
                <w:w w:val="105"/>
                <w:sz w:val="15"/>
              </w:rPr>
              <w:t>.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Шипящие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[ж],</w:t>
            </w:r>
            <w:r w:rsidRPr="00545D56"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[ш],</w:t>
            </w:r>
            <w:r w:rsidRPr="00545D56"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[ч’],</w:t>
            </w:r>
            <w:r w:rsidRPr="00545D56"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[щ’]</w:t>
            </w:r>
            <w:r w:rsidRPr="00545D56"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1</w:t>
            </w:r>
          </w:p>
        </w:tc>
        <w:tc>
          <w:tcPr>
            <w:tcW w:w="1117" w:type="dxa"/>
            <w:gridSpan w:val="3"/>
          </w:tcPr>
          <w:p w:rsidR="0071318B" w:rsidRPr="00545D56" w:rsidRDefault="005C5A20" w:rsidP="005C5A20">
            <w:pPr>
              <w:pStyle w:val="TableParagraph"/>
              <w:spacing w:before="64" w:line="266" w:lineRule="auto"/>
              <w:ind w:left="79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10.02.2023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Упражнение: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соотнесение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(выбирая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ряда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предложенных) и его качественной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характеристики;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 w:right="783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Работа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парах: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группировка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заданному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основанию;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5C5A20">
        <w:trPr>
          <w:trHeight w:val="981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 w:rsidRPr="00545D56">
              <w:rPr>
                <w:w w:val="105"/>
                <w:sz w:val="15"/>
              </w:rPr>
              <w:t>2.3.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Слог.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Определение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количества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слове.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Ударный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Деление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(простые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случаи,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без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стечения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согласных)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1</w:t>
            </w:r>
          </w:p>
        </w:tc>
        <w:tc>
          <w:tcPr>
            <w:tcW w:w="1117" w:type="dxa"/>
            <w:gridSpan w:val="3"/>
          </w:tcPr>
          <w:p w:rsidR="0071318B" w:rsidRPr="00545D56" w:rsidRDefault="005C5A20" w:rsidP="005C5A20">
            <w:pPr>
              <w:pStyle w:val="TableParagraph"/>
              <w:spacing w:before="64" w:line="266" w:lineRule="auto"/>
              <w:ind w:left="79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13.02.2023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Упражнение: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правильно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переносить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слогам; самостоятельно подбирать слова с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 xml:space="preserve">заданным количеством </w:t>
            </w:r>
            <w:r w:rsidRPr="00545D56">
              <w:rPr>
                <w:w w:val="105"/>
                <w:sz w:val="15"/>
              </w:rPr>
              <w:t>слогов. Упражнение: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определение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ударного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безударного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слога</w:t>
            </w:r>
            <w:proofErr w:type="gramStart"/>
            <w:r w:rsidRPr="00545D56">
              <w:rPr>
                <w:w w:val="105"/>
                <w:sz w:val="15"/>
              </w:rPr>
              <w:t>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10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Письменный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контроль;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71318B">
        <w:trPr>
          <w:trHeight w:val="333"/>
        </w:trPr>
        <w:tc>
          <w:tcPr>
            <w:tcW w:w="5987" w:type="dxa"/>
            <w:gridSpan w:val="7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Итого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4</w:t>
            </w:r>
          </w:p>
        </w:tc>
        <w:tc>
          <w:tcPr>
            <w:tcW w:w="3470" w:type="dxa"/>
            <w:gridSpan w:val="8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75" w:type="dxa"/>
            <w:gridSpan w:val="5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71318B">
        <w:trPr>
          <w:trHeight w:val="333"/>
        </w:trPr>
        <w:tc>
          <w:tcPr>
            <w:tcW w:w="3468" w:type="dxa"/>
            <w:gridSpan w:val="4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w w:val="105"/>
                <w:sz w:val="15"/>
              </w:rPr>
            </w:pPr>
          </w:p>
        </w:tc>
        <w:tc>
          <w:tcPr>
            <w:tcW w:w="12192" w:type="dxa"/>
            <w:gridSpan w:val="18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545D56">
              <w:rPr>
                <w:w w:val="105"/>
                <w:sz w:val="15"/>
              </w:rPr>
              <w:t>Раздел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3.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Графика</w:t>
            </w:r>
          </w:p>
        </w:tc>
      </w:tr>
      <w:tr w:rsidR="0071318B" w:rsidRPr="00545D56" w:rsidTr="005C5A20">
        <w:trPr>
          <w:trHeight w:val="4367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Звук и буква. Различение звуков и букв. Обозначение на письме твёрдости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z w:val="15"/>
              </w:rPr>
              <w:t>согласных</w:t>
            </w:r>
            <w:r w:rsidRPr="00545D56">
              <w:rPr>
                <w:spacing w:val="9"/>
                <w:sz w:val="15"/>
              </w:rPr>
              <w:t xml:space="preserve"> </w:t>
            </w:r>
            <w:r w:rsidRPr="00545D56">
              <w:rPr>
                <w:sz w:val="15"/>
              </w:rPr>
              <w:t>звуков</w:t>
            </w:r>
            <w:r w:rsidRPr="00545D56">
              <w:rPr>
                <w:spacing w:val="10"/>
                <w:sz w:val="15"/>
              </w:rPr>
              <w:t xml:space="preserve"> </w:t>
            </w:r>
            <w:proofErr w:type="gramStart"/>
            <w:r w:rsidRPr="00545D56">
              <w:rPr>
                <w:sz w:val="15"/>
              </w:rPr>
              <w:t>буквами</w:t>
            </w:r>
            <w:proofErr w:type="gramEnd"/>
            <w:r w:rsidRPr="00545D56">
              <w:rPr>
                <w:spacing w:val="13"/>
                <w:sz w:val="15"/>
              </w:rPr>
              <w:t xml:space="preserve"> </w:t>
            </w:r>
            <w:r w:rsidRPr="00545D56">
              <w:rPr>
                <w:b/>
                <w:i/>
                <w:sz w:val="15"/>
              </w:rPr>
              <w:t>а,</w:t>
            </w:r>
            <w:r w:rsidRPr="00545D56">
              <w:rPr>
                <w:b/>
                <w:i/>
                <w:spacing w:val="9"/>
                <w:sz w:val="15"/>
              </w:rPr>
              <w:t xml:space="preserve"> </w:t>
            </w:r>
            <w:r w:rsidRPr="00545D56">
              <w:rPr>
                <w:b/>
                <w:i/>
                <w:sz w:val="15"/>
              </w:rPr>
              <w:t>о,</w:t>
            </w:r>
            <w:r w:rsidRPr="00545D56">
              <w:rPr>
                <w:b/>
                <w:i/>
                <w:spacing w:val="10"/>
                <w:sz w:val="15"/>
              </w:rPr>
              <w:t xml:space="preserve"> </w:t>
            </w:r>
            <w:r w:rsidRPr="00545D56">
              <w:rPr>
                <w:b/>
                <w:i/>
                <w:sz w:val="15"/>
              </w:rPr>
              <w:t>у,</w:t>
            </w:r>
            <w:r w:rsidRPr="00545D56">
              <w:rPr>
                <w:b/>
                <w:i/>
                <w:spacing w:val="9"/>
                <w:sz w:val="15"/>
              </w:rPr>
              <w:t xml:space="preserve"> </w:t>
            </w:r>
            <w:r w:rsidRPr="00545D56">
              <w:rPr>
                <w:b/>
                <w:i/>
                <w:sz w:val="15"/>
              </w:rPr>
              <w:t>ы,</w:t>
            </w:r>
            <w:r w:rsidRPr="00545D56">
              <w:rPr>
                <w:b/>
                <w:i/>
                <w:spacing w:val="10"/>
                <w:sz w:val="15"/>
              </w:rPr>
              <w:t xml:space="preserve"> </w:t>
            </w:r>
            <w:r w:rsidRPr="00545D56">
              <w:rPr>
                <w:b/>
                <w:i/>
                <w:sz w:val="15"/>
              </w:rPr>
              <w:t>э</w:t>
            </w:r>
            <w:r w:rsidRPr="00545D56">
              <w:rPr>
                <w:sz w:val="15"/>
              </w:rPr>
              <w:t>;</w:t>
            </w:r>
            <w:r w:rsidRPr="00545D56">
              <w:rPr>
                <w:spacing w:val="9"/>
                <w:sz w:val="15"/>
              </w:rPr>
              <w:t xml:space="preserve"> </w:t>
            </w:r>
            <w:r w:rsidRPr="00545D56">
              <w:rPr>
                <w:sz w:val="15"/>
              </w:rPr>
              <w:t>слова</w:t>
            </w:r>
            <w:r w:rsidRPr="00545D56">
              <w:rPr>
                <w:spacing w:val="10"/>
                <w:sz w:val="15"/>
              </w:rPr>
              <w:t xml:space="preserve"> </w:t>
            </w:r>
            <w:r w:rsidRPr="00545D56">
              <w:rPr>
                <w:sz w:val="15"/>
              </w:rPr>
              <w:t>с</w:t>
            </w:r>
            <w:r w:rsidRPr="00545D56">
              <w:rPr>
                <w:spacing w:val="9"/>
                <w:sz w:val="15"/>
              </w:rPr>
              <w:t xml:space="preserve"> </w:t>
            </w:r>
            <w:r w:rsidRPr="00545D56">
              <w:rPr>
                <w:sz w:val="15"/>
              </w:rPr>
              <w:t>буквой</w:t>
            </w:r>
            <w:r w:rsidRPr="00545D56">
              <w:rPr>
                <w:spacing w:val="10"/>
                <w:sz w:val="15"/>
              </w:rPr>
              <w:t xml:space="preserve"> </w:t>
            </w:r>
            <w:r w:rsidRPr="00545D56">
              <w:rPr>
                <w:b/>
                <w:i/>
                <w:sz w:val="15"/>
              </w:rPr>
              <w:t>э</w:t>
            </w:r>
            <w:r w:rsidRPr="00545D56">
              <w:rPr>
                <w:sz w:val="15"/>
              </w:rPr>
              <w:t>.</w:t>
            </w:r>
            <w:r w:rsidRPr="00545D56">
              <w:rPr>
                <w:spacing w:val="9"/>
                <w:sz w:val="15"/>
              </w:rPr>
              <w:t xml:space="preserve"> </w:t>
            </w:r>
            <w:r w:rsidRPr="00545D56">
              <w:rPr>
                <w:sz w:val="15"/>
              </w:rPr>
              <w:t>Обозначение</w:t>
            </w:r>
            <w:r w:rsidRPr="00545D56">
              <w:rPr>
                <w:spacing w:val="10"/>
                <w:sz w:val="15"/>
              </w:rPr>
              <w:t xml:space="preserve"> </w:t>
            </w:r>
            <w:r w:rsidRPr="00545D56">
              <w:rPr>
                <w:sz w:val="15"/>
              </w:rPr>
              <w:t>на</w:t>
            </w:r>
            <w:r w:rsidRPr="00545D56">
              <w:rPr>
                <w:spacing w:val="10"/>
                <w:sz w:val="15"/>
              </w:rPr>
              <w:t xml:space="preserve"> </w:t>
            </w:r>
            <w:r w:rsidRPr="00545D56">
              <w:rPr>
                <w:sz w:val="15"/>
              </w:rPr>
              <w:t>письме</w:t>
            </w:r>
            <w:r w:rsidRPr="00545D56">
              <w:rPr>
                <w:spacing w:val="1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мягкости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согласных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 xml:space="preserve">буквами </w:t>
            </w:r>
            <w:r w:rsidRPr="00545D56">
              <w:rPr>
                <w:b/>
                <w:i/>
                <w:w w:val="105"/>
                <w:sz w:val="15"/>
              </w:rPr>
              <w:t>е,</w:t>
            </w:r>
            <w:r w:rsidRPr="00545D56"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ё,</w:t>
            </w:r>
            <w:r w:rsidRPr="00545D56"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ю,</w:t>
            </w:r>
            <w:r w:rsidRPr="00545D56"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я,</w:t>
            </w:r>
            <w:r w:rsidRPr="00545D56"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и</w:t>
            </w:r>
            <w:r w:rsidRPr="00545D56">
              <w:rPr>
                <w:w w:val="105"/>
                <w:sz w:val="15"/>
              </w:rPr>
              <w:t>.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Функции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е,</w:t>
            </w:r>
            <w:r w:rsidRPr="00545D56"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ё,</w:t>
            </w:r>
            <w:r w:rsidRPr="00545D56"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ю,</w:t>
            </w:r>
            <w:r w:rsidRPr="00545D56"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я</w:t>
            </w:r>
            <w:r w:rsidRPr="00545D56">
              <w:rPr>
                <w:w w:val="105"/>
                <w:sz w:val="15"/>
              </w:rPr>
              <w:t>.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6" w:right="45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Мягкий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знак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как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показатель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мягкости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предшествующего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согласного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конце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117" w:type="dxa"/>
            <w:gridSpan w:val="3"/>
          </w:tcPr>
          <w:p w:rsidR="0071318B" w:rsidRPr="00545D56" w:rsidRDefault="005C5A20" w:rsidP="00BF44BE">
            <w:pPr>
              <w:pStyle w:val="TableParagraph"/>
              <w:spacing w:before="64" w:line="266" w:lineRule="auto"/>
              <w:ind w:left="79" w:right="162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14.02.2023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162"/>
              <w:rPr>
                <w:sz w:val="15"/>
              </w:rPr>
            </w:pPr>
            <w:r w:rsidRPr="00545D56">
              <w:rPr>
                <w:w w:val="105"/>
                <w:sz w:val="15"/>
              </w:rPr>
              <w:t>Моделировать звукобуквенный состав слов;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Упражнение: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подбор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1—2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предложенной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звукобуквенной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модели;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Учебный диалог «Сравниваем звуковой и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буквенный состав слов», в ходе диалога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формулируются выводы о возможных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соотношениях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звукового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буквенного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состава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слов;</w:t>
            </w:r>
          </w:p>
          <w:p w:rsidR="0071318B" w:rsidRPr="00545D56" w:rsidRDefault="0071318B" w:rsidP="00BF44BE">
            <w:pPr>
              <w:pStyle w:val="TableParagraph"/>
              <w:spacing w:before="3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Работа с таблицей: заполнение таблицы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примерами слов с разным соотношением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количества звуков и букв для каждой из трёх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колонок: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количество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равно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количеству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букв, количество звуков меньше количества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букв, количество звуков больше количества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букв;</w:t>
            </w:r>
          </w:p>
          <w:p w:rsidR="0071318B" w:rsidRPr="00545D56" w:rsidRDefault="0071318B" w:rsidP="00BF44BE">
            <w:pPr>
              <w:pStyle w:val="TableParagraph"/>
              <w:spacing w:before="5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Упражнение: соотношение количества букв и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звуков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слове;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способы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обозначения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мягкости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 w:rsidRPr="00545D56">
              <w:rPr>
                <w:w w:val="105"/>
                <w:sz w:val="15"/>
              </w:rPr>
              <w:t>звуков.;</w:t>
            </w:r>
            <w:proofErr w:type="gramEnd"/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 w:right="48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Работа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парах: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использование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письме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мягкого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 xml:space="preserve">знака как показателя мягкости </w:t>
            </w:r>
            <w:r w:rsidRPr="00545D56">
              <w:rPr>
                <w:w w:val="105"/>
                <w:sz w:val="15"/>
              </w:rPr>
              <w:t>предшествующего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согласного звука в конце слова и в середине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перед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согласным</w:t>
            </w:r>
            <w:proofErr w:type="gramStart"/>
            <w:r w:rsidRPr="00545D56">
              <w:rPr>
                <w:w w:val="105"/>
                <w:sz w:val="15"/>
              </w:rPr>
              <w:t>.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10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Письменный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контроль;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5C5A20">
        <w:trPr>
          <w:trHeight w:val="1101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3.2.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Установление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соотношения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звукового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буквенного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состава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словах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типа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стол,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конь.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1</w:t>
            </w:r>
          </w:p>
        </w:tc>
        <w:tc>
          <w:tcPr>
            <w:tcW w:w="1117" w:type="dxa"/>
            <w:gridSpan w:val="3"/>
          </w:tcPr>
          <w:p w:rsidR="0071318B" w:rsidRPr="00545D56" w:rsidRDefault="005C5A20" w:rsidP="005C5A20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15.02.2023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Учебный диалог «Сравниваем звуковой и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буквенный состав слов», в ходе диалога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формулируются выводы о возможных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соотношениях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звукового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буквенного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состава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trHeight w:val="1101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3.3.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 w:right="45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Использование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небуквенных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графических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средств: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пробела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между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словами,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знака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переноса.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1</w:t>
            </w:r>
          </w:p>
        </w:tc>
        <w:tc>
          <w:tcPr>
            <w:tcW w:w="1117" w:type="dxa"/>
            <w:gridSpan w:val="3"/>
          </w:tcPr>
          <w:p w:rsidR="0071318B" w:rsidRPr="00545D56" w:rsidRDefault="005C5A20" w:rsidP="005C5A20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16.02.2023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Упражнение: определение количества слогов в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слове,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объяснение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основания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для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деления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слоги;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Упражнение: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деление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для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переноса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мягким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знаком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 w:rsidRPr="00545D56">
              <w:rPr>
                <w:w w:val="105"/>
                <w:sz w:val="15"/>
              </w:rPr>
              <w:t>середине;;</w:t>
            </w:r>
            <w:proofErr w:type="gramEnd"/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trHeight w:val="717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3.4.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Русский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алфавит: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правильное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название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последовательности.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Использование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алфавита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для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упорядочения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списка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1</w:t>
            </w:r>
          </w:p>
        </w:tc>
        <w:tc>
          <w:tcPr>
            <w:tcW w:w="1117" w:type="dxa"/>
            <w:gridSpan w:val="3"/>
          </w:tcPr>
          <w:p w:rsidR="0071318B" w:rsidRPr="00545D56" w:rsidRDefault="005C5A20" w:rsidP="005C5A20">
            <w:pPr>
              <w:pStyle w:val="TableParagraph"/>
              <w:spacing w:before="64" w:line="266" w:lineRule="auto"/>
              <w:ind w:left="79" w:right="239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17.02.2023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23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Игра-соревнование «Повтори алфавит»;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 xml:space="preserve">Совместное выполнение упражнения </w:t>
            </w:r>
            <w:r w:rsidRPr="00545D56">
              <w:rPr>
                <w:w w:val="105"/>
                <w:sz w:val="15"/>
              </w:rPr>
              <w:t>«Запиши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алфавиту»;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71318B">
        <w:trPr>
          <w:trHeight w:val="333"/>
        </w:trPr>
        <w:tc>
          <w:tcPr>
            <w:tcW w:w="5987" w:type="dxa"/>
            <w:gridSpan w:val="7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Итого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4</w:t>
            </w:r>
          </w:p>
        </w:tc>
        <w:tc>
          <w:tcPr>
            <w:tcW w:w="3470" w:type="dxa"/>
            <w:gridSpan w:val="8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75" w:type="dxa"/>
            <w:gridSpan w:val="5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71318B">
        <w:trPr>
          <w:trHeight w:val="333"/>
        </w:trPr>
        <w:tc>
          <w:tcPr>
            <w:tcW w:w="3468" w:type="dxa"/>
            <w:gridSpan w:val="4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w w:val="105"/>
                <w:sz w:val="15"/>
              </w:rPr>
            </w:pPr>
          </w:p>
        </w:tc>
        <w:tc>
          <w:tcPr>
            <w:tcW w:w="12192" w:type="dxa"/>
            <w:gridSpan w:val="18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545D56">
              <w:rPr>
                <w:w w:val="105"/>
                <w:sz w:val="15"/>
              </w:rPr>
              <w:t>Раздел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4.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Лексика</w:t>
            </w:r>
            <w:r w:rsidRPr="00545D56">
              <w:rPr>
                <w:b/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и</w:t>
            </w:r>
            <w:r w:rsidRPr="00545D56">
              <w:rPr>
                <w:b/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морфология</w:t>
            </w:r>
          </w:p>
        </w:tc>
      </w:tr>
      <w:tr w:rsidR="0071318B" w:rsidRPr="00545D56" w:rsidTr="005C5A20">
        <w:trPr>
          <w:trHeight w:val="1101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4.1.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Слово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как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единица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языка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1</w:t>
            </w:r>
          </w:p>
        </w:tc>
        <w:tc>
          <w:tcPr>
            <w:tcW w:w="1117" w:type="dxa"/>
            <w:gridSpan w:val="3"/>
          </w:tcPr>
          <w:p w:rsidR="0071318B" w:rsidRPr="00545D56" w:rsidRDefault="005C5A20" w:rsidP="00BF44BE">
            <w:pPr>
              <w:pStyle w:val="TableParagraph"/>
              <w:spacing w:before="64" w:line="266" w:lineRule="auto"/>
              <w:ind w:left="79" w:right="529"/>
              <w:rPr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27.02.2023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52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Учебный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диалог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«На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какие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вопросы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могут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отвечать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слова?»;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 w:right="115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Упражнение: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умение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соотносить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предмет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слово;</w:t>
            </w:r>
          </w:p>
          <w:p w:rsidR="0071318B" w:rsidRPr="00545D56" w:rsidRDefault="0071318B" w:rsidP="00BF44BE">
            <w:pPr>
              <w:pStyle w:val="TableParagraph"/>
              <w:spacing w:before="1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его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proofErr w:type="gramStart"/>
            <w:r w:rsidRPr="00545D56">
              <w:rPr>
                <w:w w:val="105"/>
                <w:sz w:val="15"/>
              </w:rPr>
              <w:t>называющее.;</w:t>
            </w:r>
            <w:proofErr w:type="gramEnd"/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trHeight w:val="4223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Слово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как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название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предмета,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признака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предмета,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действия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предмета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9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9</w:t>
            </w:r>
          </w:p>
        </w:tc>
        <w:tc>
          <w:tcPr>
            <w:tcW w:w="1117" w:type="dxa"/>
            <w:gridSpan w:val="3"/>
          </w:tcPr>
          <w:p w:rsidR="0071318B" w:rsidRPr="00545D56" w:rsidRDefault="005C5A20" w:rsidP="00BF44BE">
            <w:pPr>
              <w:pStyle w:val="TableParagraph"/>
              <w:spacing w:before="64" w:line="266" w:lineRule="auto"/>
              <w:ind w:left="79" w:right="529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28.02.2023</w:t>
            </w:r>
          </w:p>
          <w:p w:rsidR="00545D56" w:rsidRPr="00545D56" w:rsidRDefault="00545D56" w:rsidP="00BF44BE">
            <w:pPr>
              <w:pStyle w:val="TableParagraph"/>
              <w:spacing w:before="64" w:line="266" w:lineRule="auto"/>
              <w:ind w:left="79" w:right="529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10.03.23</w:t>
            </w:r>
          </w:p>
          <w:p w:rsidR="005C5A20" w:rsidRPr="00545D56" w:rsidRDefault="005C5A20" w:rsidP="00BF44BE">
            <w:pPr>
              <w:pStyle w:val="TableParagraph"/>
              <w:spacing w:before="64" w:line="266" w:lineRule="auto"/>
              <w:ind w:left="79" w:right="529"/>
              <w:rPr>
                <w:w w:val="105"/>
                <w:sz w:val="15"/>
              </w:rPr>
            </w:pP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52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Учебный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диалог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«На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какие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вопросы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могут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отвечать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слова?»;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 w:right="115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Наблюдение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за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словами,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отвечающими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вопросы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«кто?»,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«что?»;</w:t>
            </w:r>
          </w:p>
          <w:p w:rsidR="0071318B" w:rsidRPr="00545D56" w:rsidRDefault="0071318B" w:rsidP="00BF44BE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Совместное выполнение группировки слов по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заданному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признаку: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отвечают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вопрос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«что?»</w:t>
            </w:r>
          </w:p>
          <w:p w:rsidR="0071318B" w:rsidRPr="00545D56" w:rsidRDefault="0071318B" w:rsidP="00BF44BE">
            <w:pPr>
              <w:pStyle w:val="TableParagraph"/>
              <w:spacing w:before="1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/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отвечают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вопрос «кто?»;</w:t>
            </w:r>
          </w:p>
          <w:p w:rsidR="0071318B" w:rsidRPr="00545D56" w:rsidRDefault="0071318B" w:rsidP="00BF44BE">
            <w:pPr>
              <w:pStyle w:val="TableParagraph"/>
              <w:spacing w:before="20" w:line="266" w:lineRule="auto"/>
              <w:ind w:left="79" w:right="50"/>
              <w:rPr>
                <w:sz w:val="15"/>
              </w:rPr>
            </w:pPr>
            <w:r w:rsidRPr="00545D56">
              <w:rPr>
                <w:w w:val="105"/>
                <w:sz w:val="15"/>
              </w:rPr>
              <w:t>Наблюдение за словами, отвечающими на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вопросы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«какой?»,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«какая?»,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«какое?»,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«какие?»;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Комментированное выполнение задания: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нахождение в тексте слов по заданным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 xml:space="preserve">основаниям, </w:t>
            </w:r>
            <w:proofErr w:type="gramStart"/>
            <w:r w:rsidRPr="00545D56">
              <w:rPr>
                <w:w w:val="105"/>
                <w:sz w:val="15"/>
              </w:rPr>
              <w:t>например</w:t>
            </w:r>
            <w:proofErr w:type="gramEnd"/>
            <w:r w:rsidRPr="00545D56">
              <w:rPr>
                <w:w w:val="105"/>
                <w:sz w:val="15"/>
              </w:rPr>
              <w:t xml:space="preserve"> поиск слов, отвечающих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вопрос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«какая?»;</w:t>
            </w:r>
          </w:p>
          <w:p w:rsidR="0071318B" w:rsidRPr="00545D56" w:rsidRDefault="0071318B" w:rsidP="00BF44BE">
            <w:pPr>
              <w:pStyle w:val="TableParagraph"/>
              <w:spacing w:before="4" w:line="266" w:lineRule="auto"/>
              <w:ind w:left="79" w:right="354"/>
              <w:rPr>
                <w:sz w:val="15"/>
              </w:rPr>
            </w:pPr>
            <w:r w:rsidRPr="00545D56">
              <w:rPr>
                <w:w w:val="105"/>
                <w:sz w:val="15"/>
              </w:rPr>
              <w:t>Наблюдение за словами, отвечающими на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вопросы «что делать?», «что сделать?»;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Работа в парах: отработка умения задавать к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приведённым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словам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вопросы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«что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делать?»,</w:t>
            </w:r>
          </w:p>
          <w:p w:rsidR="0071318B" w:rsidRPr="00545D56" w:rsidRDefault="0071318B" w:rsidP="00BF44BE">
            <w:pPr>
              <w:pStyle w:val="TableParagraph"/>
              <w:spacing w:before="2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«что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сделать?»;</w:t>
            </w:r>
          </w:p>
          <w:p w:rsidR="0071318B" w:rsidRPr="00545D56" w:rsidRDefault="0071318B" w:rsidP="00BF44BE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Работа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группах: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нахождение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тексте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 xml:space="preserve">заданному основанию, </w:t>
            </w:r>
            <w:proofErr w:type="gramStart"/>
            <w:r w:rsidRPr="00545D56">
              <w:rPr>
                <w:w w:val="105"/>
                <w:sz w:val="15"/>
              </w:rPr>
              <w:t>например</w:t>
            </w:r>
            <w:proofErr w:type="gramEnd"/>
            <w:r w:rsidRPr="00545D56">
              <w:rPr>
                <w:w w:val="105"/>
                <w:sz w:val="15"/>
              </w:rPr>
              <w:t xml:space="preserve"> слов,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отвечающих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вопрос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«что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делает?»;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5C5A20">
        <w:trPr>
          <w:trHeight w:val="909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4.3.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Выявление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слов,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значение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которых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требует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уточнения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2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BF44BE">
            <w:pPr>
              <w:pStyle w:val="TableParagraph"/>
              <w:spacing w:before="64" w:line="266" w:lineRule="auto"/>
              <w:ind w:left="79" w:right="173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13.03.23</w:t>
            </w:r>
          </w:p>
          <w:p w:rsidR="00545D56" w:rsidRPr="00545D56" w:rsidRDefault="00545D56" w:rsidP="00BF44BE">
            <w:pPr>
              <w:pStyle w:val="TableParagraph"/>
              <w:spacing w:before="64" w:line="266" w:lineRule="auto"/>
              <w:ind w:left="79" w:right="173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14.03.23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173"/>
              <w:rPr>
                <w:sz w:val="15"/>
              </w:rPr>
            </w:pPr>
            <w:r w:rsidRPr="00545D56">
              <w:rPr>
                <w:w w:val="105"/>
                <w:sz w:val="15"/>
              </w:rPr>
              <w:t xml:space="preserve">Упражнение: ставить вопрос к </w:t>
            </w:r>
            <w:proofErr w:type="gramStart"/>
            <w:r w:rsidRPr="00545D56">
              <w:rPr>
                <w:w w:val="105"/>
                <w:sz w:val="15"/>
              </w:rPr>
              <w:t>словам.;</w:t>
            </w:r>
            <w:proofErr w:type="gramEnd"/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Учебный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диалог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"Какие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словари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вы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знаете?".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Знакомство с толковым и орфоэпическим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словарём.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Обогащение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словарного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запаса</w:t>
            </w:r>
            <w:proofErr w:type="gramStart"/>
            <w:r w:rsidRPr="00545D56">
              <w:rPr>
                <w:w w:val="105"/>
                <w:sz w:val="15"/>
              </w:rPr>
              <w:t>.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71318B">
        <w:trPr>
          <w:trHeight w:val="333"/>
        </w:trPr>
        <w:tc>
          <w:tcPr>
            <w:tcW w:w="5987" w:type="dxa"/>
            <w:gridSpan w:val="7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Итого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12</w:t>
            </w:r>
          </w:p>
        </w:tc>
        <w:tc>
          <w:tcPr>
            <w:tcW w:w="3470" w:type="dxa"/>
            <w:gridSpan w:val="8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75" w:type="dxa"/>
            <w:gridSpan w:val="5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71318B">
        <w:trPr>
          <w:trHeight w:val="333"/>
        </w:trPr>
        <w:tc>
          <w:tcPr>
            <w:tcW w:w="3468" w:type="dxa"/>
            <w:gridSpan w:val="4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w w:val="105"/>
                <w:sz w:val="15"/>
              </w:rPr>
            </w:pPr>
          </w:p>
        </w:tc>
        <w:tc>
          <w:tcPr>
            <w:tcW w:w="12192" w:type="dxa"/>
            <w:gridSpan w:val="18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545D56">
              <w:rPr>
                <w:w w:val="105"/>
                <w:sz w:val="15"/>
              </w:rPr>
              <w:t>Раздел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5.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Синтаксис</w:t>
            </w:r>
          </w:p>
        </w:tc>
      </w:tr>
      <w:tr w:rsidR="0071318B" w:rsidRPr="00545D56" w:rsidTr="005C5A20">
        <w:trPr>
          <w:trHeight w:val="1485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5.1.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Предложение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как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единица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языка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(ознакомление).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Слово,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предложение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(наблюдение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над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сходством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различием).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1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545D56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15.03.23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Работа со схемой предложения: умение читать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схему предложения, преобразовывать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информацию,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полученную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схемы: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составлять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предложения,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соответствующие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схеме,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учётом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знаков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препинания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конце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схемы;</w:t>
            </w:r>
          </w:p>
          <w:p w:rsidR="0071318B" w:rsidRPr="00545D56" w:rsidRDefault="0071318B" w:rsidP="00BF44BE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Совместная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работа: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составление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предложения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набора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trHeight w:val="1101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5.2.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Установление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связи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предложении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помощи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смысловых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вопросов.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1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545D56">
            <w:pPr>
              <w:pStyle w:val="TableParagraph"/>
              <w:spacing w:before="64" w:line="266" w:lineRule="auto"/>
              <w:ind w:left="79" w:right="110"/>
              <w:jc w:val="both"/>
              <w:rPr>
                <w:spacing w:val="-1"/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16.03.23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110"/>
              <w:jc w:val="both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 xml:space="preserve">Совместная работа: составление </w:t>
            </w:r>
            <w:r w:rsidRPr="00545D56">
              <w:rPr>
                <w:w w:val="105"/>
                <w:sz w:val="15"/>
              </w:rPr>
              <w:t>предложения из</w:t>
            </w:r>
            <w:r w:rsidRPr="00545D56">
              <w:rPr>
                <w:spacing w:val="-3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набора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 w:right="65"/>
              <w:jc w:val="both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Работа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группах: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восстановление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процессе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выбора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нужной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формы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данного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скобках;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5C5A20">
        <w:trPr>
          <w:trHeight w:val="1677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5.3.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Восстановление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деформированных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предложений.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1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545D56">
            <w:pPr>
              <w:pStyle w:val="TableParagraph"/>
              <w:spacing w:before="64" w:line="266" w:lineRule="auto"/>
              <w:ind w:left="79" w:right="115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17.03.23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Работа с сюжетными картинками и небольшим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текстом: выбор фрагментов текста, которые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могут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быть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подписями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под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каждой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картинок;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Практическая работа: деление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деформированного текста на предложения,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корректировка оформления предложений,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списывание с учётом правильного оформления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предложений;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5C5A20">
        <w:trPr>
          <w:trHeight w:val="1101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lastRenderedPageBreak/>
              <w:t>5.4.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Составление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набора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форм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1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BF44BE">
            <w:pPr>
              <w:pStyle w:val="TableParagraph"/>
              <w:spacing w:before="64" w:line="266" w:lineRule="auto"/>
              <w:ind w:left="79" w:right="115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20.03.23</w:t>
            </w:r>
          </w:p>
          <w:p w:rsidR="00545D56" w:rsidRPr="00545D56" w:rsidRDefault="00545D56" w:rsidP="00BF44BE">
            <w:pPr>
              <w:pStyle w:val="TableParagraph"/>
              <w:spacing w:before="64" w:line="266" w:lineRule="auto"/>
              <w:ind w:left="79" w:right="115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21.03.23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115"/>
              <w:rPr>
                <w:sz w:val="15"/>
              </w:rPr>
            </w:pPr>
            <w:r w:rsidRPr="00545D56">
              <w:rPr>
                <w:w w:val="105"/>
                <w:sz w:val="15"/>
              </w:rPr>
              <w:t>Практическая работа: деление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деформированного текста на предложения,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корректировка оформления предложений,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списывание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учётом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правильного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оформления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предложений;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10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Письменный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контроль;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71318B">
        <w:trPr>
          <w:trHeight w:val="333"/>
        </w:trPr>
        <w:tc>
          <w:tcPr>
            <w:tcW w:w="5987" w:type="dxa"/>
            <w:gridSpan w:val="7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Итого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5</w:t>
            </w:r>
          </w:p>
        </w:tc>
        <w:tc>
          <w:tcPr>
            <w:tcW w:w="3470" w:type="dxa"/>
            <w:gridSpan w:val="8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75" w:type="dxa"/>
            <w:gridSpan w:val="5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71318B">
        <w:trPr>
          <w:trHeight w:val="333"/>
        </w:trPr>
        <w:tc>
          <w:tcPr>
            <w:tcW w:w="3468" w:type="dxa"/>
            <w:gridSpan w:val="4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pacing w:val="-1"/>
                <w:w w:val="105"/>
                <w:sz w:val="15"/>
              </w:rPr>
            </w:pPr>
          </w:p>
        </w:tc>
        <w:tc>
          <w:tcPr>
            <w:tcW w:w="12192" w:type="dxa"/>
            <w:gridSpan w:val="18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Раздел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6.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Орфография</w:t>
            </w:r>
            <w:r w:rsidRPr="00545D56">
              <w:rPr>
                <w:b/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и</w:t>
            </w:r>
            <w:r w:rsidRPr="00545D56">
              <w:rPr>
                <w:b/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пунктуация</w:t>
            </w:r>
          </w:p>
        </w:tc>
      </w:tr>
      <w:tr w:rsidR="0071318B" w:rsidRPr="00545D56" w:rsidTr="005C5A20">
        <w:trPr>
          <w:trHeight w:val="3899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6.1.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Ознакомление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правилами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правописания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применение:</w:t>
            </w:r>
          </w:p>
          <w:p w:rsidR="0071318B" w:rsidRPr="00545D56" w:rsidRDefault="0071318B" w:rsidP="00BF44BE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раздельное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написание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предложении;</w:t>
            </w:r>
          </w:p>
          <w:p w:rsidR="0071318B" w:rsidRPr="00545D56" w:rsidRDefault="0071318B" w:rsidP="00BF44BE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20" w:line="266" w:lineRule="auto"/>
              <w:ind w:right="374" w:firstLine="0"/>
              <w:rPr>
                <w:sz w:val="15"/>
              </w:rPr>
            </w:pPr>
            <w:r w:rsidRPr="00545D56">
              <w:rPr>
                <w:w w:val="105"/>
                <w:sz w:val="15"/>
              </w:rPr>
              <w:t>прописная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буква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начале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именах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собственных: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именах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фамилиях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людей,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кличках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животных;</w:t>
            </w:r>
          </w:p>
          <w:p w:rsidR="0071318B" w:rsidRPr="00545D56" w:rsidRDefault="0071318B" w:rsidP="00BF44BE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 w:rsidRPr="00545D56">
              <w:rPr>
                <w:w w:val="105"/>
                <w:sz w:val="15"/>
              </w:rPr>
              <w:t>перенос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(без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учёта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морфемного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членения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слова);</w:t>
            </w:r>
          </w:p>
          <w:p w:rsidR="0071318B" w:rsidRPr="00545D56" w:rsidRDefault="0071318B" w:rsidP="00BF44BE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гласные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после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шипящих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сочетаниях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b/>
                <w:i/>
                <w:w w:val="105"/>
                <w:sz w:val="15"/>
              </w:rPr>
              <w:t>жи</w:t>
            </w:r>
            <w:proofErr w:type="spellEnd"/>
            <w:r w:rsidRPr="00545D56">
              <w:rPr>
                <w:b/>
                <w:i/>
                <w:w w:val="105"/>
                <w:sz w:val="15"/>
              </w:rPr>
              <w:t>,</w:t>
            </w:r>
            <w:r w:rsidRPr="00545D56">
              <w:rPr>
                <w:b/>
                <w:i/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ши</w:t>
            </w:r>
            <w:r w:rsidRPr="00545D56">
              <w:rPr>
                <w:b/>
                <w:i/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положении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под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ударением),</w:t>
            </w:r>
          </w:p>
          <w:p w:rsidR="0071318B" w:rsidRPr="00545D56" w:rsidRDefault="0071318B" w:rsidP="00BF44BE">
            <w:pPr>
              <w:pStyle w:val="TableParagraph"/>
              <w:spacing w:before="20"/>
              <w:ind w:left="76"/>
              <w:rPr>
                <w:b/>
                <w:i/>
                <w:sz w:val="15"/>
              </w:rPr>
            </w:pPr>
            <w:proofErr w:type="spellStart"/>
            <w:r w:rsidRPr="00545D56">
              <w:rPr>
                <w:b/>
                <w:i/>
                <w:w w:val="105"/>
                <w:sz w:val="15"/>
              </w:rPr>
              <w:t>ча</w:t>
            </w:r>
            <w:proofErr w:type="spellEnd"/>
            <w:r w:rsidRPr="00545D56">
              <w:rPr>
                <w:b/>
                <w:i/>
                <w:w w:val="105"/>
                <w:sz w:val="15"/>
              </w:rPr>
              <w:t>,</w:t>
            </w:r>
            <w:r w:rsidRPr="00545D56"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ща,</w:t>
            </w:r>
            <w:r w:rsidRPr="00545D56"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b/>
                <w:i/>
                <w:w w:val="105"/>
                <w:sz w:val="15"/>
              </w:rPr>
              <w:t>чу,</w:t>
            </w:r>
            <w:r w:rsidRPr="00545D56"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b/>
                <w:i/>
                <w:w w:val="105"/>
                <w:sz w:val="15"/>
              </w:rPr>
              <w:t>щу</w:t>
            </w:r>
            <w:proofErr w:type="spellEnd"/>
            <w:r w:rsidRPr="00545D56">
              <w:rPr>
                <w:b/>
                <w:i/>
                <w:w w:val="105"/>
                <w:sz w:val="15"/>
              </w:rPr>
              <w:t>;</w:t>
            </w:r>
          </w:p>
          <w:p w:rsidR="0071318B" w:rsidRPr="00545D56" w:rsidRDefault="0071318B" w:rsidP="00BF44BE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 w:rsidRPr="00545D56">
              <w:rPr>
                <w:w w:val="105"/>
                <w:sz w:val="15"/>
              </w:rPr>
              <w:t>сочетания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b/>
                <w:i/>
                <w:w w:val="105"/>
                <w:sz w:val="15"/>
              </w:rPr>
              <w:t>чк</w:t>
            </w:r>
            <w:proofErr w:type="spellEnd"/>
            <w:r w:rsidRPr="00545D56">
              <w:rPr>
                <w:b/>
                <w:i/>
                <w:w w:val="105"/>
                <w:sz w:val="15"/>
              </w:rPr>
              <w:t>,</w:t>
            </w:r>
            <w:r w:rsidRPr="00545D56">
              <w:rPr>
                <w:b/>
                <w:i/>
                <w:spacing w:val="-6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b/>
                <w:i/>
                <w:w w:val="105"/>
                <w:sz w:val="15"/>
              </w:rPr>
              <w:t>чн</w:t>
            </w:r>
            <w:proofErr w:type="spellEnd"/>
            <w:r w:rsidRPr="00545D56">
              <w:rPr>
                <w:w w:val="105"/>
                <w:sz w:val="15"/>
              </w:rPr>
              <w:t>;</w:t>
            </w:r>
          </w:p>
          <w:p w:rsidR="0071318B" w:rsidRPr="00545D56" w:rsidRDefault="0071318B" w:rsidP="00BF44BE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19" w:line="266" w:lineRule="auto"/>
              <w:ind w:right="890" w:firstLine="0"/>
              <w:rPr>
                <w:sz w:val="15"/>
              </w:rPr>
            </w:pPr>
            <w:r w:rsidRPr="00545D56">
              <w:rPr>
                <w:w w:val="105"/>
                <w:sz w:val="15"/>
              </w:rPr>
              <w:t>слова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непроверяемыми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гласными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согласными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(перечень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орфографическом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словаре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учебника);</w:t>
            </w:r>
          </w:p>
          <w:p w:rsidR="0071318B" w:rsidRPr="00545D56" w:rsidRDefault="0071318B" w:rsidP="00BF44BE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2" w:line="266" w:lineRule="auto"/>
              <w:ind w:right="919" w:firstLine="0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знаки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препинания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конце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предложения: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точка,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вопросительный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восклицательный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знаки.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10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45D56">
              <w:rPr>
                <w:w w:val="104"/>
                <w:sz w:val="15"/>
              </w:rPr>
              <w:t>9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BF44BE">
            <w:pPr>
              <w:pStyle w:val="TableParagraph"/>
              <w:spacing w:before="64" w:line="266" w:lineRule="auto"/>
              <w:ind w:left="79" w:right="641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22-23.03</w:t>
            </w:r>
          </w:p>
          <w:p w:rsidR="00545D56" w:rsidRPr="00545D56" w:rsidRDefault="00545D56" w:rsidP="00BF44BE">
            <w:pPr>
              <w:pStyle w:val="TableParagraph"/>
              <w:spacing w:before="64" w:line="266" w:lineRule="auto"/>
              <w:ind w:left="79" w:right="641"/>
              <w:rPr>
                <w:spacing w:val="-1"/>
                <w:w w:val="105"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12.04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641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 xml:space="preserve">Упражнение: выбор необходимого </w:t>
            </w:r>
            <w:r w:rsidRPr="00545D56">
              <w:rPr>
                <w:w w:val="105"/>
                <w:sz w:val="15"/>
              </w:rPr>
              <w:t>знака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препинания в конце предложения;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Наблюдение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за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языковым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материалом,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связанным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переносом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формулирование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основе наблюдения правила переноса слов;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Упражнение: запись слов с делением для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переноса;</w:t>
            </w:r>
          </w:p>
          <w:p w:rsidR="0071318B" w:rsidRPr="00545D56" w:rsidRDefault="0071318B" w:rsidP="00BF44BE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Дифференцированное задание: поиск в тексте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слов, которые нельзя переносить;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Орфографический тренинг: отработка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 xml:space="preserve">правописания сочетаний </w:t>
            </w:r>
            <w:proofErr w:type="spellStart"/>
            <w:r w:rsidRPr="00545D56">
              <w:rPr>
                <w:w w:val="105"/>
                <w:sz w:val="15"/>
              </w:rPr>
              <w:t>жи</w:t>
            </w:r>
            <w:proofErr w:type="spellEnd"/>
            <w:r w:rsidRPr="00545D56">
              <w:rPr>
                <w:w w:val="105"/>
                <w:sz w:val="15"/>
              </w:rPr>
              <w:t xml:space="preserve">, ши, </w:t>
            </w:r>
            <w:proofErr w:type="spellStart"/>
            <w:r w:rsidRPr="00545D56">
              <w:rPr>
                <w:w w:val="105"/>
                <w:sz w:val="15"/>
              </w:rPr>
              <w:t>ча</w:t>
            </w:r>
            <w:proofErr w:type="spellEnd"/>
            <w:r w:rsidRPr="00545D56">
              <w:rPr>
                <w:w w:val="105"/>
                <w:sz w:val="15"/>
              </w:rPr>
              <w:t xml:space="preserve">, ща, чу, </w:t>
            </w:r>
            <w:proofErr w:type="spellStart"/>
            <w:r w:rsidRPr="00545D56">
              <w:rPr>
                <w:w w:val="105"/>
                <w:sz w:val="15"/>
              </w:rPr>
              <w:t>щу</w:t>
            </w:r>
            <w:proofErr w:type="spellEnd"/>
            <w:r w:rsidRPr="00545D56">
              <w:rPr>
                <w:w w:val="105"/>
                <w:sz w:val="15"/>
              </w:rPr>
              <w:t>,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осуществление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самоконтроля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использовании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правил;</w:t>
            </w:r>
          </w:p>
          <w:p w:rsidR="0071318B" w:rsidRPr="00545D56" w:rsidRDefault="0071318B" w:rsidP="00BF44BE">
            <w:pPr>
              <w:pStyle w:val="TableParagraph"/>
              <w:spacing w:before="4" w:line="266" w:lineRule="auto"/>
              <w:ind w:left="79" w:right="144"/>
              <w:rPr>
                <w:sz w:val="15"/>
              </w:rPr>
            </w:pPr>
            <w:r w:rsidRPr="00545D56">
              <w:rPr>
                <w:w w:val="105"/>
                <w:sz w:val="15"/>
              </w:rPr>
              <w:t>Наблюдение за написанием слов с сочетаниями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spacing w:val="-1"/>
                <w:w w:val="105"/>
                <w:sz w:val="15"/>
              </w:rPr>
              <w:t>чк</w:t>
            </w:r>
            <w:proofErr w:type="spellEnd"/>
            <w:r w:rsidRPr="00545D56">
              <w:rPr>
                <w:spacing w:val="-1"/>
                <w:w w:val="105"/>
                <w:sz w:val="15"/>
              </w:rPr>
              <w:t>,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spacing w:val="-1"/>
                <w:w w:val="105"/>
                <w:sz w:val="15"/>
              </w:rPr>
              <w:t>чн</w:t>
            </w:r>
            <w:proofErr w:type="spellEnd"/>
            <w:r w:rsidRPr="00545D56">
              <w:rPr>
                <w:spacing w:val="-1"/>
                <w:w w:val="105"/>
                <w:sz w:val="15"/>
              </w:rPr>
              <w:t>,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формулирование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правила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результатам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наблюдения, соотнесение вывода с текстом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учебника;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Орфографический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тренинг: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написание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сочетаниями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w w:val="105"/>
                <w:sz w:val="15"/>
              </w:rPr>
              <w:t>чк</w:t>
            </w:r>
            <w:proofErr w:type="spellEnd"/>
            <w:r w:rsidRPr="00545D56">
              <w:rPr>
                <w:w w:val="105"/>
                <w:sz w:val="15"/>
              </w:rPr>
              <w:t>,</w:t>
            </w:r>
            <w:r w:rsidRPr="00545D56">
              <w:rPr>
                <w:spacing w:val="-1"/>
                <w:w w:val="105"/>
                <w:sz w:val="15"/>
              </w:rPr>
              <w:t xml:space="preserve"> </w:t>
            </w:r>
            <w:proofErr w:type="spellStart"/>
            <w:r w:rsidRPr="00545D56">
              <w:rPr>
                <w:w w:val="105"/>
                <w:sz w:val="15"/>
              </w:rPr>
              <w:t>чн</w:t>
            </w:r>
            <w:proofErr w:type="spellEnd"/>
            <w:r w:rsidRPr="00545D56">
              <w:rPr>
                <w:w w:val="105"/>
                <w:sz w:val="15"/>
              </w:rPr>
              <w:t>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5C5A20">
        <w:trPr>
          <w:trHeight w:val="1485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6.2.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Усвоение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алгоритма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списывания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текста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4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3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BF44BE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13.04.2023</w:t>
            </w:r>
          </w:p>
          <w:p w:rsidR="00545D56" w:rsidRPr="00545D56" w:rsidRDefault="00545D56" w:rsidP="00BF44BE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18.04.2023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Комментированное выполнение задания: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выявление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места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слове,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где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можно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допустить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ошибку;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 w:right="270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Беседа, актуализирующая последовательность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действий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списывании;</w:t>
            </w:r>
          </w:p>
          <w:p w:rsidR="0071318B" w:rsidRPr="00545D56" w:rsidRDefault="0071318B" w:rsidP="00BF44B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Орфографический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тренинг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правильности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аккуратности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списывания;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10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Письменный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контроль;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71318B">
        <w:trPr>
          <w:trHeight w:val="333"/>
        </w:trPr>
        <w:tc>
          <w:tcPr>
            <w:tcW w:w="5987" w:type="dxa"/>
            <w:gridSpan w:val="7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Итого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14</w:t>
            </w:r>
          </w:p>
        </w:tc>
        <w:tc>
          <w:tcPr>
            <w:tcW w:w="3470" w:type="dxa"/>
            <w:gridSpan w:val="8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75" w:type="dxa"/>
            <w:gridSpan w:val="5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71318B">
        <w:trPr>
          <w:trHeight w:val="333"/>
        </w:trPr>
        <w:tc>
          <w:tcPr>
            <w:tcW w:w="3468" w:type="dxa"/>
            <w:gridSpan w:val="4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pacing w:val="-1"/>
                <w:w w:val="105"/>
                <w:sz w:val="15"/>
              </w:rPr>
            </w:pPr>
          </w:p>
        </w:tc>
        <w:tc>
          <w:tcPr>
            <w:tcW w:w="12192" w:type="dxa"/>
            <w:gridSpan w:val="18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Раздел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7.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Развитие</w:t>
            </w:r>
            <w:r w:rsidRPr="00545D56">
              <w:rPr>
                <w:b/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b/>
                <w:w w:val="105"/>
                <w:sz w:val="15"/>
              </w:rPr>
              <w:t>речи</w:t>
            </w:r>
          </w:p>
        </w:tc>
      </w:tr>
      <w:tr w:rsidR="0071318B" w:rsidRPr="00545D56" w:rsidTr="005C5A20">
        <w:trPr>
          <w:trHeight w:val="1293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7.1.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Речь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как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основная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форма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общения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между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людьми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2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545D56">
            <w:pPr>
              <w:pStyle w:val="TableParagraph"/>
              <w:spacing w:before="64" w:line="266" w:lineRule="auto"/>
              <w:ind w:left="79" w:right="74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19.04.2023</w:t>
            </w:r>
          </w:p>
          <w:p w:rsidR="00545D56" w:rsidRPr="00545D56" w:rsidRDefault="00545D56" w:rsidP="00545D56">
            <w:pPr>
              <w:pStyle w:val="TableParagraph"/>
              <w:spacing w:before="64" w:line="266" w:lineRule="auto"/>
              <w:ind w:left="79" w:right="74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20.04.2023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74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Работа с рисунками, на которых изображены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разные ситуации общения (приветствие,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 xml:space="preserve">прощание, извинение, благодарность, </w:t>
            </w:r>
            <w:r w:rsidRPr="00545D56">
              <w:rPr>
                <w:w w:val="105"/>
                <w:sz w:val="15"/>
              </w:rPr>
              <w:t>обращение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 просьбой), устное обсуждение этих ситуаций,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выбор соответствующих каждой ситуации слов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речевого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этикета;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trHeight w:val="1005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7.2.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Текст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как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единица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речи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2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545D56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21.04.2023</w:t>
            </w:r>
          </w:p>
          <w:p w:rsidR="00545D56" w:rsidRPr="00545D56" w:rsidRDefault="00545D56" w:rsidP="00545D56">
            <w:pPr>
              <w:pStyle w:val="TableParagraph"/>
              <w:spacing w:before="64" w:line="266" w:lineRule="auto"/>
              <w:ind w:left="79"/>
              <w:rPr>
                <w:spacing w:val="-1"/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24.04.2023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Работа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в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группах: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оценивание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дидактического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текста с точки зрения наличия/отсутствия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необходимых элементов речевого этикета в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описанных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тексте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ситуациях</w:t>
            </w:r>
            <w:r w:rsidRPr="00545D56">
              <w:rPr>
                <w:spacing w:val="-4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общения;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5C5A20">
        <w:trPr>
          <w:trHeight w:val="717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lastRenderedPageBreak/>
              <w:t>7.3.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Осознание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ситуации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общения: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какой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целью,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кем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где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происходит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общение.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2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BF44BE">
            <w:pPr>
              <w:pStyle w:val="TableParagraph"/>
              <w:spacing w:before="64" w:line="266" w:lineRule="auto"/>
              <w:ind w:left="79" w:right="337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25.04.23</w:t>
            </w:r>
          </w:p>
          <w:p w:rsidR="00545D56" w:rsidRPr="00545D56" w:rsidRDefault="00545D56" w:rsidP="00BF44BE">
            <w:pPr>
              <w:pStyle w:val="TableParagraph"/>
              <w:spacing w:before="64" w:line="266" w:lineRule="auto"/>
              <w:ind w:left="79" w:right="337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26.04.23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337"/>
              <w:rPr>
                <w:sz w:val="15"/>
              </w:rPr>
            </w:pPr>
            <w:r w:rsidRPr="00545D56">
              <w:rPr>
                <w:w w:val="105"/>
                <w:sz w:val="15"/>
              </w:rPr>
              <w:t>Творческое задание: придумать ситуации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общения,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которых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могут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быть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употреблены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предложенные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этикетные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слова;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trHeight w:val="909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7.4.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Ситуации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устного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общения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(чтение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диалогов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ролям,</w:t>
            </w:r>
            <w:r w:rsidRPr="00545D56">
              <w:rPr>
                <w:spacing w:val="-10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просмотр</w:t>
            </w:r>
            <w:r w:rsidRPr="00545D56">
              <w:rPr>
                <w:spacing w:val="-3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видеоматериалов,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прослушивание</w:t>
            </w:r>
            <w:r w:rsidRPr="00545D56">
              <w:rPr>
                <w:spacing w:val="-3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аудиозаписи).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2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BF44BE">
            <w:pPr>
              <w:pStyle w:val="TableParagraph"/>
              <w:spacing w:before="64" w:line="266" w:lineRule="auto"/>
              <w:ind w:left="79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27-28.04.23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Работа в группах: оценивание предложенных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юмористических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стихотворений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точки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зрения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соблюдения героями стихотворений правил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речевого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этикета;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trHeight w:val="3791"/>
        </w:trPr>
        <w:tc>
          <w:tcPr>
            <w:tcW w:w="467" w:type="dxa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7.5.</w:t>
            </w:r>
          </w:p>
        </w:tc>
        <w:tc>
          <w:tcPr>
            <w:tcW w:w="5520" w:type="dxa"/>
            <w:gridSpan w:val="6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6" w:right="424"/>
              <w:rPr>
                <w:sz w:val="15"/>
              </w:rPr>
            </w:pPr>
            <w:r w:rsidRPr="00545D56">
              <w:rPr>
                <w:w w:val="105"/>
                <w:sz w:val="15"/>
              </w:rPr>
              <w:t>Овладение нормами речевого этикета в ситуациях учебного и бытового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общения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(приветствие,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прощание,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извинение,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благодарность,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обращение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просьбой)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4"/>
                <w:sz w:val="15"/>
              </w:rPr>
              <w:t>2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0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>2</w:t>
            </w:r>
          </w:p>
        </w:tc>
        <w:tc>
          <w:tcPr>
            <w:tcW w:w="1117" w:type="dxa"/>
            <w:gridSpan w:val="3"/>
          </w:tcPr>
          <w:p w:rsidR="0071318B" w:rsidRPr="00545D56" w:rsidRDefault="00545D56" w:rsidP="00BF44BE">
            <w:pPr>
              <w:pStyle w:val="TableParagraph"/>
              <w:spacing w:before="64" w:line="266" w:lineRule="auto"/>
              <w:ind w:left="79" w:right="74"/>
              <w:rPr>
                <w:w w:val="105"/>
                <w:sz w:val="15"/>
              </w:rPr>
            </w:pPr>
            <w:r w:rsidRPr="00545D56">
              <w:rPr>
                <w:w w:val="105"/>
                <w:sz w:val="15"/>
              </w:rPr>
              <w:t>1-2.05.23</w:t>
            </w:r>
          </w:p>
        </w:tc>
        <w:tc>
          <w:tcPr>
            <w:tcW w:w="3403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74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Работа с рисунками, на которых изображены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разные ситуации общения (приветствие,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 xml:space="preserve">прощание, извинение, благодарность, </w:t>
            </w:r>
            <w:r w:rsidRPr="00545D56">
              <w:rPr>
                <w:w w:val="105"/>
                <w:sz w:val="15"/>
              </w:rPr>
              <w:t>обращение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 просьбой), устное обсуждение этих ситуаций,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выбор соответствующих каждой ситуации слов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речевого</w:t>
            </w:r>
            <w:r w:rsidRPr="00545D56">
              <w:rPr>
                <w:spacing w:val="-2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этикета;</w:t>
            </w:r>
          </w:p>
          <w:p w:rsidR="0071318B" w:rsidRPr="00545D56" w:rsidRDefault="0071318B" w:rsidP="00BF44BE">
            <w:pPr>
              <w:pStyle w:val="TableParagraph"/>
              <w:spacing w:before="4" w:line="266" w:lineRule="auto"/>
              <w:ind w:left="79" w:right="150"/>
              <w:rPr>
                <w:sz w:val="15"/>
              </w:rPr>
            </w:pPr>
            <w:r w:rsidRPr="00545D56">
              <w:rPr>
                <w:w w:val="105"/>
                <w:sz w:val="15"/>
              </w:rPr>
              <w:t>Учебный диалог, в ходе которого обсуждаются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ситуации общения, в которых выражается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просьба, обосновывается выбор слов речевого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 xml:space="preserve">этикета, соответствующих ситуации </w:t>
            </w:r>
            <w:r w:rsidRPr="00545D56">
              <w:rPr>
                <w:w w:val="105"/>
                <w:sz w:val="15"/>
              </w:rPr>
              <w:t>выражения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просьбы;</w:t>
            </w:r>
          </w:p>
          <w:p w:rsidR="0071318B" w:rsidRPr="00545D56" w:rsidRDefault="0071318B" w:rsidP="00BF44BE">
            <w:pPr>
              <w:pStyle w:val="TableParagraph"/>
              <w:spacing w:before="3" w:line="266" w:lineRule="auto"/>
              <w:ind w:left="79" w:right="307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 xml:space="preserve">Моделирование речевой </w:t>
            </w:r>
            <w:r w:rsidRPr="00545D56">
              <w:rPr>
                <w:w w:val="105"/>
                <w:sz w:val="15"/>
              </w:rPr>
              <w:t>ситуации вежливого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отказа с использованием опорных слов;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 xml:space="preserve">Разыгрывание сценок, отражающих </w:t>
            </w:r>
            <w:r w:rsidRPr="00545D56">
              <w:rPr>
                <w:w w:val="105"/>
                <w:sz w:val="15"/>
              </w:rPr>
              <w:t>ситуации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выражения просьбы, извинения, вежливого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отказа;</w:t>
            </w:r>
          </w:p>
          <w:p w:rsidR="0071318B" w:rsidRPr="00545D56" w:rsidRDefault="0071318B" w:rsidP="00BF44BE">
            <w:pPr>
              <w:pStyle w:val="TableParagraph"/>
              <w:spacing w:before="4" w:line="266" w:lineRule="auto"/>
              <w:ind w:left="79" w:right="167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 xml:space="preserve">Моделирование речевой ситуации, </w:t>
            </w:r>
            <w:r w:rsidRPr="00545D56">
              <w:rPr>
                <w:w w:val="105"/>
                <w:sz w:val="15"/>
              </w:rPr>
              <w:t>содержащей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извинение, анализ данной ситуации, выбор</w:t>
            </w:r>
            <w:r w:rsidRPr="00545D56">
              <w:rPr>
                <w:spacing w:val="1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адекватных</w:t>
            </w:r>
            <w:r w:rsidRPr="00545D56">
              <w:rPr>
                <w:spacing w:val="-6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средств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выражения</w:t>
            </w:r>
            <w:r w:rsidRPr="00545D56">
              <w:rPr>
                <w:spacing w:val="-5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извинения;</w:t>
            </w:r>
          </w:p>
        </w:tc>
        <w:tc>
          <w:tcPr>
            <w:tcW w:w="991" w:type="dxa"/>
          </w:tcPr>
          <w:p w:rsidR="0071318B" w:rsidRPr="00545D56" w:rsidRDefault="0071318B" w:rsidP="00BF44BE">
            <w:pPr>
              <w:pStyle w:val="TableParagraph"/>
              <w:spacing w:before="64" w:line="266" w:lineRule="auto"/>
              <w:ind w:left="79" w:right="448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Устный</w:t>
            </w:r>
            <w:r w:rsidRPr="00545D56">
              <w:rPr>
                <w:spacing w:val="-3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опрос;</w:t>
            </w:r>
          </w:p>
        </w:tc>
        <w:tc>
          <w:tcPr>
            <w:tcW w:w="1757" w:type="dxa"/>
            <w:gridSpan w:val="3"/>
          </w:tcPr>
          <w:p w:rsidR="0071318B" w:rsidRPr="00545D56" w:rsidRDefault="0071318B" w:rsidP="00BF44BE">
            <w:pPr>
              <w:pStyle w:val="TableParagraph"/>
              <w:spacing w:before="64"/>
              <w:ind w:left="78"/>
              <w:rPr>
                <w:sz w:val="15"/>
              </w:rPr>
            </w:pPr>
            <w:r w:rsidRPr="00545D56">
              <w:rPr>
                <w:w w:val="105"/>
                <w:sz w:val="15"/>
              </w:rPr>
              <w:t>UCHi.RU</w:t>
            </w:r>
          </w:p>
        </w:tc>
      </w:tr>
      <w:tr w:rsidR="0071318B" w:rsidRPr="00545D56" w:rsidTr="0071318B">
        <w:trPr>
          <w:trHeight w:val="333"/>
        </w:trPr>
        <w:tc>
          <w:tcPr>
            <w:tcW w:w="5987" w:type="dxa"/>
            <w:gridSpan w:val="7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Итого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7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10</w:t>
            </w:r>
          </w:p>
        </w:tc>
        <w:tc>
          <w:tcPr>
            <w:tcW w:w="3470" w:type="dxa"/>
            <w:gridSpan w:val="8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675" w:type="dxa"/>
            <w:gridSpan w:val="5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71318B">
        <w:trPr>
          <w:trHeight w:val="333"/>
        </w:trPr>
        <w:tc>
          <w:tcPr>
            <w:tcW w:w="5987" w:type="dxa"/>
            <w:gridSpan w:val="7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Резервное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15</w:t>
            </w:r>
          </w:p>
        </w:tc>
        <w:tc>
          <w:tcPr>
            <w:tcW w:w="3470" w:type="dxa"/>
            <w:gridSpan w:val="8"/>
          </w:tcPr>
          <w:p w:rsidR="0071318B" w:rsidRPr="00545D56" w:rsidRDefault="00545D56" w:rsidP="00BF44BE">
            <w:pPr>
              <w:pStyle w:val="TableParagraph"/>
              <w:spacing w:before="0"/>
              <w:rPr>
                <w:sz w:val="14"/>
              </w:rPr>
            </w:pPr>
            <w:r w:rsidRPr="00545D56">
              <w:rPr>
                <w:sz w:val="14"/>
              </w:rPr>
              <w:t xml:space="preserve"> 03.05.2023 – 25.05.2023</w:t>
            </w:r>
          </w:p>
        </w:tc>
        <w:tc>
          <w:tcPr>
            <w:tcW w:w="5675" w:type="dxa"/>
            <w:gridSpan w:val="5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71318B" w:rsidRPr="00545D56" w:rsidTr="005C5A20">
        <w:trPr>
          <w:trHeight w:val="333"/>
        </w:trPr>
        <w:tc>
          <w:tcPr>
            <w:tcW w:w="5987" w:type="dxa"/>
            <w:gridSpan w:val="7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spacing w:val="-1"/>
                <w:w w:val="105"/>
                <w:sz w:val="15"/>
              </w:rPr>
              <w:t>ОБЩЕЕ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spacing w:val="-1"/>
                <w:w w:val="105"/>
                <w:sz w:val="15"/>
              </w:rPr>
              <w:t>КОЛИЧЕСТВО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ЧАСОВ</w:t>
            </w:r>
            <w:r w:rsidRPr="00545D56">
              <w:rPr>
                <w:spacing w:val="-9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ПО</w:t>
            </w:r>
            <w:r w:rsidRPr="00545D56">
              <w:rPr>
                <w:spacing w:val="-8"/>
                <w:w w:val="105"/>
                <w:sz w:val="15"/>
              </w:rPr>
              <w:t xml:space="preserve"> </w:t>
            </w:r>
            <w:r w:rsidRPr="00545D56"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545D56">
              <w:rPr>
                <w:w w:val="105"/>
                <w:sz w:val="15"/>
              </w:rPr>
              <w:t>165</w:t>
            </w:r>
          </w:p>
        </w:tc>
        <w:tc>
          <w:tcPr>
            <w:tcW w:w="868" w:type="dxa"/>
            <w:gridSpan w:val="2"/>
          </w:tcPr>
          <w:p w:rsidR="0071318B" w:rsidRPr="00545D56" w:rsidRDefault="0071318B" w:rsidP="00BF44B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45D56">
              <w:rPr>
                <w:w w:val="104"/>
                <w:sz w:val="15"/>
              </w:rPr>
              <w:t>4</w:t>
            </w:r>
          </w:p>
        </w:tc>
        <w:tc>
          <w:tcPr>
            <w:tcW w:w="1009" w:type="dxa"/>
          </w:tcPr>
          <w:p w:rsidR="0071318B" w:rsidRPr="00545D56" w:rsidRDefault="0071318B" w:rsidP="00BF44B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45D56">
              <w:rPr>
                <w:w w:val="104"/>
                <w:sz w:val="15"/>
              </w:rPr>
              <w:t>1</w:t>
            </w:r>
          </w:p>
        </w:tc>
        <w:tc>
          <w:tcPr>
            <w:tcW w:w="1117" w:type="dxa"/>
            <w:gridSpan w:val="3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6151" w:type="dxa"/>
            <w:gridSpan w:val="7"/>
          </w:tcPr>
          <w:p w:rsidR="0071318B" w:rsidRPr="00545D56" w:rsidRDefault="0071318B" w:rsidP="00BF44BE">
            <w:pPr>
              <w:pStyle w:val="TableParagraph"/>
              <w:spacing w:before="0"/>
              <w:rPr>
                <w:sz w:val="14"/>
              </w:rPr>
            </w:pPr>
          </w:p>
        </w:tc>
      </w:tr>
    </w:tbl>
    <w:p w:rsidR="00BF44BE" w:rsidRPr="00545D56" w:rsidRDefault="00BF44BE" w:rsidP="00BF44BE">
      <w:pPr>
        <w:rPr>
          <w:rFonts w:ascii="Times New Roman" w:hAnsi="Times New Roman" w:cs="Times New Roman"/>
          <w:sz w:val="14"/>
        </w:rPr>
        <w:sectPr w:rsidR="00BF44BE" w:rsidRPr="00545D56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BF44BE" w:rsidRPr="00545D56" w:rsidRDefault="00BF44BE" w:rsidP="00BF44BE">
      <w:pPr>
        <w:pStyle w:val="1"/>
        <w:spacing w:before="66"/>
        <w:ind w:left="106"/>
        <w:rPr>
          <w:rFonts w:ascii="Times New Roman" w:hAnsi="Times New Roman" w:cs="Times New Roman"/>
          <w:color w:val="auto"/>
        </w:rPr>
      </w:pPr>
      <w:r w:rsidRPr="00545D56">
        <w:rPr>
          <w:rFonts w:ascii="Times New Roman" w:hAnsi="Times New Roman" w:cs="Times New Roman"/>
          <w:noProof/>
          <w:color w:val="auto"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14ACC1" id="Прямоугольник 3" o:spid="_x0000_s1026" style="position:absolute;margin-left:33.3pt;margin-top:22.9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proofErr w:type="spellStart"/>
      <w:r w:rsidRPr="00545D56">
        <w:rPr>
          <w:rFonts w:ascii="Times New Roman" w:hAnsi="Times New Roman" w:cs="Times New Roman"/>
          <w:color w:val="auto"/>
        </w:rPr>
        <w:t>ПОУРОЧНОЕ</w:t>
      </w:r>
      <w:proofErr w:type="spellEnd"/>
      <w:r w:rsidRPr="00545D56">
        <w:rPr>
          <w:rFonts w:ascii="Times New Roman" w:hAnsi="Times New Roman" w:cs="Times New Roman"/>
          <w:color w:val="auto"/>
          <w:spacing w:val="-10"/>
        </w:rPr>
        <w:t xml:space="preserve"> </w:t>
      </w:r>
      <w:proofErr w:type="spellStart"/>
      <w:r w:rsidRPr="00545D56">
        <w:rPr>
          <w:rFonts w:ascii="Times New Roman" w:hAnsi="Times New Roman" w:cs="Times New Roman"/>
          <w:color w:val="auto"/>
        </w:rPr>
        <w:t>ПЛАНИРОВАНИЕ</w:t>
      </w:r>
      <w:proofErr w:type="spellEnd"/>
    </w:p>
    <w:p w:rsidR="00BF44BE" w:rsidRPr="00545D56" w:rsidRDefault="00BF44BE" w:rsidP="00BF44BE">
      <w:pPr>
        <w:pStyle w:val="af"/>
        <w:spacing w:before="2"/>
        <w:rPr>
          <w:rFonts w:ascii="Times New Roman" w:hAnsi="Times New Roman" w:cs="Times New Roman"/>
          <w:b/>
          <w:sz w:val="14"/>
        </w:r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547"/>
        <w:gridCol w:w="3706"/>
        <w:gridCol w:w="1031"/>
        <w:gridCol w:w="1237"/>
        <w:gridCol w:w="1417"/>
        <w:gridCol w:w="1418"/>
        <w:gridCol w:w="1417"/>
      </w:tblGrid>
      <w:tr w:rsidR="00BF44BE" w:rsidRPr="00545D56" w:rsidTr="00545D56">
        <w:trPr>
          <w:trHeight w:val="477"/>
        </w:trPr>
        <w:tc>
          <w:tcPr>
            <w:tcW w:w="576" w:type="dxa"/>
            <w:gridSpan w:val="2"/>
            <w:vMerge w:val="restart"/>
          </w:tcPr>
          <w:p w:rsidR="00BF44BE" w:rsidRPr="00545D56" w:rsidRDefault="00BF44BE" w:rsidP="00BF44BE">
            <w:pPr>
              <w:pStyle w:val="TableParagraph"/>
              <w:spacing w:line="292" w:lineRule="auto"/>
              <w:ind w:left="76" w:right="121"/>
              <w:rPr>
                <w:b/>
                <w:sz w:val="24"/>
              </w:rPr>
            </w:pPr>
            <w:r w:rsidRPr="00545D56">
              <w:rPr>
                <w:b/>
                <w:sz w:val="24"/>
              </w:rPr>
              <w:t>№</w:t>
            </w:r>
            <w:r w:rsidRPr="00545D56">
              <w:rPr>
                <w:b/>
                <w:spacing w:val="1"/>
                <w:sz w:val="24"/>
              </w:rPr>
              <w:t xml:space="preserve"> </w:t>
            </w:r>
            <w:r w:rsidRPr="00545D56">
              <w:rPr>
                <w:b/>
                <w:sz w:val="24"/>
              </w:rPr>
              <w:t>п/п</w:t>
            </w:r>
          </w:p>
        </w:tc>
        <w:tc>
          <w:tcPr>
            <w:tcW w:w="3706" w:type="dxa"/>
            <w:vMerge w:val="restart"/>
          </w:tcPr>
          <w:p w:rsidR="00BF44BE" w:rsidRPr="00545D56" w:rsidRDefault="00BF44BE" w:rsidP="00BF44BE">
            <w:pPr>
              <w:pStyle w:val="TableParagraph"/>
              <w:ind w:left="76"/>
              <w:rPr>
                <w:b/>
                <w:sz w:val="24"/>
              </w:rPr>
            </w:pPr>
            <w:r w:rsidRPr="00545D56">
              <w:rPr>
                <w:b/>
                <w:sz w:val="24"/>
              </w:rPr>
              <w:t>Тема</w:t>
            </w:r>
            <w:r w:rsidRPr="00545D56">
              <w:rPr>
                <w:b/>
                <w:spacing w:val="-3"/>
                <w:sz w:val="24"/>
              </w:rPr>
              <w:t xml:space="preserve"> </w:t>
            </w:r>
            <w:r w:rsidRPr="00545D56">
              <w:rPr>
                <w:b/>
                <w:sz w:val="24"/>
              </w:rPr>
              <w:t>урока</w:t>
            </w:r>
          </w:p>
        </w:tc>
        <w:tc>
          <w:tcPr>
            <w:tcW w:w="3685" w:type="dxa"/>
            <w:gridSpan w:val="3"/>
          </w:tcPr>
          <w:p w:rsidR="00BF44BE" w:rsidRPr="00545D56" w:rsidRDefault="00BF44BE" w:rsidP="00BF44BE">
            <w:pPr>
              <w:pStyle w:val="TableParagraph"/>
              <w:ind w:left="76"/>
              <w:rPr>
                <w:b/>
                <w:sz w:val="24"/>
              </w:rPr>
            </w:pPr>
            <w:r w:rsidRPr="00545D56">
              <w:rPr>
                <w:b/>
                <w:sz w:val="24"/>
              </w:rPr>
              <w:t>Количество</w:t>
            </w:r>
            <w:r w:rsidRPr="00545D56">
              <w:rPr>
                <w:b/>
                <w:spacing w:val="-5"/>
                <w:sz w:val="24"/>
              </w:rPr>
              <w:t xml:space="preserve"> </w:t>
            </w:r>
            <w:r w:rsidRPr="00545D56">
              <w:rPr>
                <w:b/>
                <w:sz w:val="24"/>
              </w:rPr>
              <w:t>часов</w:t>
            </w:r>
          </w:p>
        </w:tc>
        <w:tc>
          <w:tcPr>
            <w:tcW w:w="1418" w:type="dxa"/>
            <w:vMerge w:val="restart"/>
          </w:tcPr>
          <w:p w:rsidR="00BF44BE" w:rsidRPr="00545D56" w:rsidRDefault="00BF44BE" w:rsidP="00BF44BE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 w:rsidRPr="00545D56">
              <w:rPr>
                <w:b/>
                <w:sz w:val="24"/>
              </w:rPr>
              <w:t>Дата</w:t>
            </w:r>
            <w:r w:rsidRPr="00545D56">
              <w:rPr>
                <w:b/>
                <w:spacing w:val="1"/>
                <w:sz w:val="24"/>
              </w:rPr>
              <w:t xml:space="preserve"> </w:t>
            </w:r>
            <w:r w:rsidRPr="00545D56"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417" w:type="dxa"/>
            <w:vMerge w:val="restart"/>
          </w:tcPr>
          <w:p w:rsidR="00BF44BE" w:rsidRPr="00545D56" w:rsidRDefault="00BF44BE" w:rsidP="00BF44BE">
            <w:pPr>
              <w:pStyle w:val="TableParagraph"/>
              <w:spacing w:line="292" w:lineRule="auto"/>
              <w:ind w:left="78" w:right="498"/>
              <w:rPr>
                <w:b/>
                <w:sz w:val="24"/>
              </w:rPr>
            </w:pPr>
            <w:r w:rsidRPr="00545D56">
              <w:rPr>
                <w:b/>
                <w:sz w:val="24"/>
              </w:rPr>
              <w:t>Виды,</w:t>
            </w:r>
            <w:r w:rsidRPr="00545D56">
              <w:rPr>
                <w:b/>
                <w:spacing w:val="1"/>
                <w:sz w:val="24"/>
              </w:rPr>
              <w:t xml:space="preserve"> </w:t>
            </w:r>
            <w:r w:rsidRPr="00545D56">
              <w:rPr>
                <w:b/>
                <w:sz w:val="24"/>
              </w:rPr>
              <w:t>формы</w:t>
            </w:r>
            <w:r w:rsidRPr="00545D56">
              <w:rPr>
                <w:b/>
                <w:spacing w:val="1"/>
                <w:sz w:val="24"/>
              </w:rPr>
              <w:t xml:space="preserve"> </w:t>
            </w:r>
            <w:r w:rsidRPr="00545D56">
              <w:rPr>
                <w:b/>
                <w:sz w:val="24"/>
              </w:rPr>
              <w:t>контроля</w:t>
            </w:r>
          </w:p>
        </w:tc>
      </w:tr>
      <w:tr w:rsidR="00BF44BE" w:rsidRPr="00545D56" w:rsidTr="00545D56">
        <w:trPr>
          <w:trHeight w:val="813"/>
        </w:trPr>
        <w:tc>
          <w:tcPr>
            <w:tcW w:w="576" w:type="dxa"/>
            <w:gridSpan w:val="2"/>
            <w:vMerge/>
            <w:tcBorders>
              <w:top w:val="nil"/>
            </w:tcBorders>
          </w:tcPr>
          <w:p w:rsidR="00BF44BE" w:rsidRPr="00545D56" w:rsidRDefault="00BF44BE" w:rsidP="00BF44BE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6" w:type="dxa"/>
            <w:vMerge/>
            <w:tcBorders>
              <w:top w:val="nil"/>
            </w:tcBorders>
          </w:tcPr>
          <w:p w:rsidR="00BF44BE" w:rsidRPr="00545D56" w:rsidRDefault="00BF44BE" w:rsidP="00BF44BE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31" w:type="dxa"/>
          </w:tcPr>
          <w:p w:rsidR="00BF44BE" w:rsidRPr="00545D56" w:rsidRDefault="00BF44BE" w:rsidP="00BF44BE">
            <w:pPr>
              <w:pStyle w:val="TableParagraph"/>
              <w:ind w:left="76"/>
              <w:rPr>
                <w:b/>
                <w:sz w:val="24"/>
              </w:rPr>
            </w:pPr>
            <w:r w:rsidRPr="00545D56">
              <w:rPr>
                <w:b/>
                <w:sz w:val="24"/>
              </w:rPr>
              <w:t>всего</w:t>
            </w:r>
          </w:p>
        </w:tc>
        <w:tc>
          <w:tcPr>
            <w:tcW w:w="1237" w:type="dxa"/>
          </w:tcPr>
          <w:p w:rsidR="00BF44BE" w:rsidRPr="00545D56" w:rsidRDefault="00BF44BE" w:rsidP="00BF44BE">
            <w:pPr>
              <w:pStyle w:val="TableParagraph"/>
              <w:spacing w:line="292" w:lineRule="auto"/>
              <w:ind w:left="76" w:right="58"/>
              <w:rPr>
                <w:b/>
                <w:sz w:val="24"/>
              </w:rPr>
            </w:pPr>
            <w:r w:rsidRPr="00545D56">
              <w:rPr>
                <w:b/>
                <w:spacing w:val="-1"/>
                <w:sz w:val="24"/>
              </w:rPr>
              <w:t>контрольные</w:t>
            </w:r>
            <w:r w:rsidRPr="00545D56">
              <w:rPr>
                <w:b/>
                <w:spacing w:val="-57"/>
                <w:sz w:val="24"/>
              </w:rPr>
              <w:t xml:space="preserve"> </w:t>
            </w:r>
            <w:r w:rsidR="00545D56" w:rsidRPr="00545D56">
              <w:rPr>
                <w:b/>
                <w:spacing w:val="-57"/>
                <w:sz w:val="24"/>
              </w:rPr>
              <w:t xml:space="preserve">   </w:t>
            </w:r>
            <w:r w:rsidRPr="00545D56">
              <w:rPr>
                <w:b/>
                <w:sz w:val="24"/>
              </w:rPr>
              <w:t>работы</w:t>
            </w:r>
          </w:p>
        </w:tc>
        <w:tc>
          <w:tcPr>
            <w:tcW w:w="1417" w:type="dxa"/>
          </w:tcPr>
          <w:p w:rsidR="00BF44BE" w:rsidRPr="00545D56" w:rsidRDefault="00BF44BE" w:rsidP="00BF44BE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 w:rsidRPr="00545D56">
              <w:rPr>
                <w:b/>
                <w:spacing w:val="-1"/>
                <w:sz w:val="24"/>
              </w:rPr>
              <w:t>практические</w:t>
            </w:r>
            <w:r w:rsidRPr="00545D56">
              <w:rPr>
                <w:b/>
                <w:spacing w:val="-57"/>
                <w:sz w:val="24"/>
              </w:rPr>
              <w:t xml:space="preserve"> </w:t>
            </w:r>
            <w:r w:rsidRPr="00545D56">
              <w:rPr>
                <w:b/>
                <w:sz w:val="24"/>
              </w:rPr>
              <w:t>работы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F44BE" w:rsidRPr="00545D56" w:rsidRDefault="00BF44BE" w:rsidP="00BF44BE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BF44BE" w:rsidRPr="00545D56" w:rsidRDefault="00BF44BE" w:rsidP="00BF44BE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44BE" w:rsidRPr="00545D56" w:rsidTr="00545D56">
        <w:trPr>
          <w:trHeight w:val="813"/>
        </w:trPr>
        <w:tc>
          <w:tcPr>
            <w:tcW w:w="576" w:type="dxa"/>
            <w:gridSpan w:val="2"/>
          </w:tcPr>
          <w:p w:rsidR="00BF44BE" w:rsidRPr="00545D56" w:rsidRDefault="00BF44BE" w:rsidP="00BF44BE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1.</w:t>
            </w:r>
          </w:p>
        </w:tc>
        <w:tc>
          <w:tcPr>
            <w:tcW w:w="3706" w:type="dxa"/>
          </w:tcPr>
          <w:p w:rsidR="00BF44BE" w:rsidRPr="00545D56" w:rsidRDefault="00BF44BE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 xml:space="preserve"> </w:t>
            </w:r>
            <w:r w:rsidR="00C36ABA" w:rsidRPr="008E54CF">
              <w:rPr>
                <w:color w:val="000000"/>
                <w:sz w:val="20"/>
                <w:szCs w:val="20"/>
                <w:lang w:eastAsia="ru-RU"/>
              </w:rPr>
              <w:t>Вводный урок. Знакомство с предметом.</w:t>
            </w:r>
            <w:r w:rsidR="00C36ABA" w:rsidRPr="00545D56">
              <w:rPr>
                <w:sz w:val="24"/>
              </w:rPr>
              <w:t xml:space="preserve"> </w:t>
            </w:r>
            <w:r w:rsidR="00C36ABA" w:rsidRPr="008E54CF">
              <w:rPr>
                <w:color w:val="000000"/>
                <w:sz w:val="20"/>
                <w:szCs w:val="20"/>
                <w:lang w:eastAsia="ru-RU"/>
              </w:rPr>
              <w:t xml:space="preserve">Знакомство с шариковой ручкой и правилами обращения с ней при письме; правилами посадки при письме. </w:t>
            </w:r>
          </w:p>
        </w:tc>
        <w:tc>
          <w:tcPr>
            <w:tcW w:w="1031" w:type="dxa"/>
          </w:tcPr>
          <w:p w:rsidR="00BF44BE" w:rsidRPr="00545D56" w:rsidRDefault="00BF44BE" w:rsidP="00BF44BE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F44BE" w:rsidRPr="00545D56" w:rsidRDefault="00BF44BE" w:rsidP="00BF44BE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F44BE" w:rsidRPr="00545D56" w:rsidRDefault="00BF44BE" w:rsidP="00BF44BE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BF44BE" w:rsidRPr="00545D56" w:rsidRDefault="00BF44BE" w:rsidP="00BF44BE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01.09.2022</w:t>
            </w:r>
          </w:p>
        </w:tc>
        <w:tc>
          <w:tcPr>
            <w:tcW w:w="1417" w:type="dxa"/>
          </w:tcPr>
          <w:p w:rsidR="00BF44BE" w:rsidRPr="00545D56" w:rsidRDefault="00BF44BE" w:rsidP="00BF44BE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BF44BE" w:rsidRPr="00545D56" w:rsidTr="00545D56">
        <w:trPr>
          <w:trHeight w:val="778"/>
        </w:trPr>
        <w:tc>
          <w:tcPr>
            <w:tcW w:w="576" w:type="dxa"/>
            <w:gridSpan w:val="2"/>
          </w:tcPr>
          <w:p w:rsidR="00BF44BE" w:rsidRPr="00545D56" w:rsidRDefault="00BF44BE" w:rsidP="00BF44BE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2.</w:t>
            </w:r>
          </w:p>
        </w:tc>
        <w:tc>
          <w:tcPr>
            <w:tcW w:w="3706" w:type="dxa"/>
          </w:tcPr>
          <w:p w:rsidR="00BF44BE" w:rsidRPr="00545D56" w:rsidRDefault="00C36ABA" w:rsidP="00C36ABA">
            <w:pPr>
              <w:pStyle w:val="TableParagraph"/>
              <w:spacing w:line="292" w:lineRule="auto"/>
              <w:ind w:left="76" w:right="315"/>
              <w:rPr>
                <w:sz w:val="24"/>
              </w:rPr>
            </w:pPr>
            <w:r w:rsidRPr="008E54CF">
              <w:rPr>
                <w:color w:val="000000"/>
                <w:sz w:val="20"/>
                <w:szCs w:val="20"/>
                <w:lang w:eastAsia="ru-RU"/>
              </w:rPr>
              <w:t>Усвоение гигиенических требований при письме. Пропись — первая учебная тетрадь. Знакомство с разлиновкой прописи. Рабочая строка.</w:t>
            </w:r>
          </w:p>
        </w:tc>
        <w:tc>
          <w:tcPr>
            <w:tcW w:w="1031" w:type="dxa"/>
          </w:tcPr>
          <w:p w:rsidR="00BF44BE" w:rsidRPr="00545D56" w:rsidRDefault="00BF44BE" w:rsidP="00BF44BE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F44BE" w:rsidRPr="00545D56" w:rsidRDefault="00BF44BE" w:rsidP="00BF44BE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F44BE" w:rsidRPr="00545D56" w:rsidRDefault="00BF44BE" w:rsidP="00BF44BE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BF44BE" w:rsidRPr="00545D56" w:rsidRDefault="00BF44BE" w:rsidP="00BF44BE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02.09.2022</w:t>
            </w:r>
          </w:p>
        </w:tc>
        <w:tc>
          <w:tcPr>
            <w:tcW w:w="1417" w:type="dxa"/>
          </w:tcPr>
          <w:p w:rsidR="00BF44BE" w:rsidRPr="00545D56" w:rsidRDefault="00BF44BE" w:rsidP="00BF44BE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C36ABA" w:rsidRPr="00545D56" w:rsidTr="00545D56">
        <w:trPr>
          <w:trHeight w:val="719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3.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Развитие мелкой моторики пальцев и свободы движения руки. Рабочая строка. Верхняя и нижняя линии рабочей строки. Подготовка руки к письму. Гигиенические правила письма. Обводка предметов по контуру. Письмо элементов букв (полуовал, прямая наклонная короткая линия, короткая наклонная линия с закруглением влево, петля), узоров, бордюров.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05.09.2022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C36ABA" w:rsidRPr="00545D56" w:rsidTr="00C36ABA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4.</w:t>
            </w:r>
          </w:p>
        </w:tc>
        <w:tc>
          <w:tcPr>
            <w:tcW w:w="3706" w:type="dxa"/>
            <w:vAlign w:val="center"/>
          </w:tcPr>
          <w:p w:rsidR="00C36ABA" w:rsidRPr="008E54CF" w:rsidRDefault="00C36ABA" w:rsidP="00C36A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AB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Развитие умения ориентироваться на пространстве листа в тетради и на пространстве классной </w:t>
            </w:r>
            <w:proofErr w:type="gramStart"/>
            <w:r w:rsidRPr="00C36AB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доски .Письмо</w:t>
            </w:r>
            <w:proofErr w:type="gramEnd"/>
            <w:r w:rsidRPr="00C36AB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овалов и полуовалов.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руки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письму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посадки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06.09.2022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C36ABA" w:rsidRPr="00545D56" w:rsidTr="00C36ABA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5.</w:t>
            </w:r>
          </w:p>
        </w:tc>
        <w:tc>
          <w:tcPr>
            <w:tcW w:w="3706" w:type="dxa"/>
            <w:vAlign w:val="center"/>
          </w:tcPr>
          <w:p w:rsidR="00C36ABA" w:rsidRPr="00C36ABA" w:rsidRDefault="00C36ABA" w:rsidP="00C36AB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Письмо длинных прямых наклонных линий. Рисование бордюров. Штриховка и обводка предметных рисунков.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07.09.2022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C36ABA">
        <w:trPr>
          <w:trHeight w:val="68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6.</w:t>
            </w:r>
          </w:p>
        </w:tc>
        <w:tc>
          <w:tcPr>
            <w:tcW w:w="3706" w:type="dxa"/>
            <w:vAlign w:val="center"/>
          </w:tcPr>
          <w:p w:rsidR="00C36ABA" w:rsidRPr="008E54CF" w:rsidRDefault="00C36ABA" w:rsidP="00C36A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AB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Штриховка и обводка предметных рисунков. Письмо длинных наклонных линий с закруглением внизу (влево).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короткой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наклонной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линии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закруглением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внизу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вправо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08.09.2022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C36ABA">
        <w:trPr>
          <w:trHeight w:val="481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7.</w:t>
            </w:r>
          </w:p>
        </w:tc>
        <w:tc>
          <w:tcPr>
            <w:tcW w:w="3706" w:type="dxa"/>
            <w:vAlign w:val="center"/>
          </w:tcPr>
          <w:p w:rsidR="00C36ABA" w:rsidRPr="008E54CF" w:rsidRDefault="00C36ABA" w:rsidP="00C36A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AB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Письмо коротких наклонных линий с закруглением вверху (влево). Письмо длинной наклонной линии с закруглением внизу (вправо).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правильной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посадки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09.09.2022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C36ABA">
        <w:trPr>
          <w:trHeight w:val="549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8.</w:t>
            </w:r>
          </w:p>
        </w:tc>
        <w:tc>
          <w:tcPr>
            <w:tcW w:w="3706" w:type="dxa"/>
            <w:vAlign w:val="center"/>
          </w:tcPr>
          <w:p w:rsidR="00C36ABA" w:rsidRPr="008E54CF" w:rsidRDefault="00C36ABA" w:rsidP="00C36A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AB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Письмо овалов больших и маленьких, их чередование. Письмо короткой наклонной линии с закруглением вверху (влево).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длинной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наклонной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линии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закруглением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внизу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вправо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12.09.2022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489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9.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Письмо овалов. Письмо коротких и длинных наклонных линий, их </w:t>
            </w:r>
            <w:proofErr w:type="spellStart"/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чередование.Письмо</w:t>
            </w:r>
            <w:proofErr w:type="spellEnd"/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коротких и длинных наклонных линий с закругление влево и вправо.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13.09.2022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10.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Письмо коротких наклонных линий с закруглением внизу вправо. Письмо коротких наклонных линий с закруглением вверху влево и закруглением внизу вправо.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Письмо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наклонных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линий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петлей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вверху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внизу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14.09.2022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11.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Письмо наклонных линий с петлей вверху и внизу, их чередование. Письмо овалов и полуовалов, их чередование. Письмо наклонных линий с закруглением влево и </w:t>
            </w: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вправо. Соблюдение правил правильной посадки при письме.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lastRenderedPageBreak/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15.09.2022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12.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Письмо коротких и длинных наклонных линий с закруглением влево и вправо, внизу и вверху.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буквы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А,а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16.09.2022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13.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А, а.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19.09.2022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14.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20.09.2022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15.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Строчная и заглавные буквы </w:t>
            </w:r>
            <w:proofErr w:type="spellStart"/>
            <w:proofErr w:type="gramStart"/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О,о</w:t>
            </w:r>
            <w:proofErr w:type="spellEnd"/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  <w:proofErr w:type="gramEnd"/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21.09.2022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16.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Письмо изученных букв. Заглавная буква О.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22.09.2022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17.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Строчная и заглавная буквы </w:t>
            </w:r>
            <w:proofErr w:type="spellStart"/>
            <w:proofErr w:type="gramStart"/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О,о</w:t>
            </w:r>
            <w:proofErr w:type="spellEnd"/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  <w:proofErr w:type="gramEnd"/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23.09.2022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18.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Строчная и заглавная буквы </w:t>
            </w:r>
            <w:proofErr w:type="gramStart"/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</w:t>
            </w:r>
            <w:proofErr w:type="gramEnd"/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 и.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26.09.2022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19.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27.09.2022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20.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28.09.2022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21.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ы.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29.09.2022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757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22.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Строчная и заглавная буквы </w:t>
            </w:r>
            <w:proofErr w:type="gramStart"/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</w:t>
            </w:r>
            <w:proofErr w:type="gramEnd"/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 у.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30.09.2022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23.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03.10.2022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24.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04.10.2022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25.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Н, н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05.10.2022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26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06.10.2022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27.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07.10.2022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5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28.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Н, н. Письмо изученных букв.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10.10.2022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29.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С, с.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11.10.2022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lastRenderedPageBreak/>
              <w:t>30.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12.10.2022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31.</w:t>
            </w:r>
          </w:p>
        </w:tc>
        <w:tc>
          <w:tcPr>
            <w:tcW w:w="3706" w:type="dxa"/>
          </w:tcPr>
          <w:p w:rsidR="00C36ABA" w:rsidRPr="008E54CF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13.10.2022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C36ABA" w:rsidRPr="00545D56" w:rsidTr="00545D56">
        <w:trPr>
          <w:trHeight w:val="813"/>
        </w:trPr>
        <w:tc>
          <w:tcPr>
            <w:tcW w:w="576" w:type="dxa"/>
            <w:gridSpan w:val="2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32.</w:t>
            </w:r>
          </w:p>
        </w:tc>
        <w:tc>
          <w:tcPr>
            <w:tcW w:w="3706" w:type="dxa"/>
          </w:tcPr>
          <w:p w:rsidR="00C36ABA" w:rsidRPr="00C36ABA" w:rsidRDefault="00C36ABA" w:rsidP="00C36AB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36A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К, к.</w:t>
            </w:r>
          </w:p>
        </w:tc>
        <w:tc>
          <w:tcPr>
            <w:tcW w:w="1031" w:type="dxa"/>
          </w:tcPr>
          <w:p w:rsidR="00C36ABA" w:rsidRPr="00545D56" w:rsidRDefault="00C36ABA" w:rsidP="00C36ABA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36ABA" w:rsidRPr="00545D56" w:rsidRDefault="00C36ABA" w:rsidP="00C36ABA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14.10.2022</w:t>
            </w:r>
          </w:p>
        </w:tc>
        <w:tc>
          <w:tcPr>
            <w:tcW w:w="1417" w:type="dxa"/>
          </w:tcPr>
          <w:p w:rsidR="00C36ABA" w:rsidRPr="00545D56" w:rsidRDefault="00C36ABA" w:rsidP="00C36ABA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813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33.</w:t>
            </w:r>
          </w:p>
        </w:tc>
        <w:tc>
          <w:tcPr>
            <w:tcW w:w="3706" w:type="dxa"/>
          </w:tcPr>
          <w:p w:rsidR="00D31F9B" w:rsidRPr="00D31F9B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Т, т.</w:t>
            </w:r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17.10.2022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813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34.</w:t>
            </w:r>
          </w:p>
        </w:tc>
        <w:tc>
          <w:tcPr>
            <w:tcW w:w="3706" w:type="dxa"/>
          </w:tcPr>
          <w:p w:rsidR="00D31F9B" w:rsidRPr="00D31F9B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Строчная и заглавная буквы Т, </w:t>
            </w:r>
            <w:proofErr w:type="gramStart"/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т;,</w:t>
            </w:r>
            <w:proofErr w:type="gramEnd"/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С,с</w:t>
            </w:r>
            <w:proofErr w:type="spellEnd"/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К,к</w:t>
            </w:r>
            <w:proofErr w:type="spellEnd"/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18.10.2022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694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35.</w:t>
            </w:r>
          </w:p>
        </w:tc>
        <w:tc>
          <w:tcPr>
            <w:tcW w:w="3706" w:type="dxa"/>
          </w:tcPr>
          <w:p w:rsidR="00D31F9B" w:rsidRPr="008E54CF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закрепление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изученного</w:t>
            </w:r>
            <w:proofErr w:type="spellEnd"/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19.10.2022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813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36.</w:t>
            </w:r>
          </w:p>
        </w:tc>
        <w:tc>
          <w:tcPr>
            <w:tcW w:w="3706" w:type="dxa"/>
          </w:tcPr>
          <w:p w:rsidR="00D31F9B" w:rsidRPr="00D31F9B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Л, л</w:t>
            </w:r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20.10.2022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813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37.</w:t>
            </w:r>
          </w:p>
        </w:tc>
        <w:tc>
          <w:tcPr>
            <w:tcW w:w="3706" w:type="dxa"/>
          </w:tcPr>
          <w:p w:rsidR="00D31F9B" w:rsidRPr="00D31F9B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Л, л. Повторение и закрепление изученного</w:t>
            </w:r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21.10.2022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F44BE" w:rsidRPr="00545D56" w:rsidTr="00545D56">
        <w:trPr>
          <w:trHeight w:val="813"/>
        </w:trPr>
        <w:tc>
          <w:tcPr>
            <w:tcW w:w="576" w:type="dxa"/>
            <w:gridSpan w:val="2"/>
          </w:tcPr>
          <w:p w:rsidR="00BF44BE" w:rsidRPr="00545D56" w:rsidRDefault="00BF44BE" w:rsidP="00BF44BE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38.</w:t>
            </w:r>
          </w:p>
        </w:tc>
        <w:tc>
          <w:tcPr>
            <w:tcW w:w="3706" w:type="dxa"/>
          </w:tcPr>
          <w:p w:rsidR="00BF44BE" w:rsidRPr="00545D56" w:rsidRDefault="00D31F9B" w:rsidP="00BF44BE">
            <w:pPr>
              <w:pStyle w:val="TableParagraph"/>
              <w:ind w:left="76"/>
              <w:rPr>
                <w:sz w:val="24"/>
              </w:rPr>
            </w:pPr>
            <w:r w:rsidRPr="008E54CF">
              <w:rPr>
                <w:color w:val="000000"/>
                <w:sz w:val="20"/>
                <w:szCs w:val="20"/>
                <w:lang w:eastAsia="ru-RU"/>
              </w:rPr>
              <w:t>Повторение изученных букв и слогов.</w:t>
            </w:r>
          </w:p>
        </w:tc>
        <w:tc>
          <w:tcPr>
            <w:tcW w:w="1031" w:type="dxa"/>
          </w:tcPr>
          <w:p w:rsidR="00BF44BE" w:rsidRPr="00545D56" w:rsidRDefault="00BF44BE" w:rsidP="00BF44BE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F44BE" w:rsidRPr="00545D56" w:rsidRDefault="00BF44BE" w:rsidP="00BF44BE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F44BE" w:rsidRPr="00545D56" w:rsidRDefault="00BF44BE" w:rsidP="00BF44BE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F44BE" w:rsidRPr="00545D56" w:rsidRDefault="00BF44BE" w:rsidP="00BF44BE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24.10.2022</w:t>
            </w:r>
          </w:p>
          <w:p w:rsidR="00BF44BE" w:rsidRPr="00545D56" w:rsidRDefault="00BF44BE" w:rsidP="00BF44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F44BE" w:rsidRPr="00545D56" w:rsidRDefault="00BF44BE" w:rsidP="00BF44BE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813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39.</w:t>
            </w:r>
          </w:p>
        </w:tc>
        <w:tc>
          <w:tcPr>
            <w:tcW w:w="3706" w:type="dxa"/>
          </w:tcPr>
          <w:p w:rsidR="00D31F9B" w:rsidRPr="00D31F9B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р, Р.</w:t>
            </w:r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25.10.2022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770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40.</w:t>
            </w:r>
          </w:p>
        </w:tc>
        <w:tc>
          <w:tcPr>
            <w:tcW w:w="3706" w:type="dxa"/>
          </w:tcPr>
          <w:p w:rsidR="00D31F9B" w:rsidRPr="00D31F9B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В, в.</w:t>
            </w:r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26.10.2022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813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41.</w:t>
            </w:r>
          </w:p>
        </w:tc>
        <w:tc>
          <w:tcPr>
            <w:tcW w:w="3706" w:type="dxa"/>
          </w:tcPr>
          <w:p w:rsidR="00D31F9B" w:rsidRPr="00D31F9B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Е, е.</w:t>
            </w:r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27.10.2022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813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42.</w:t>
            </w:r>
          </w:p>
        </w:tc>
        <w:tc>
          <w:tcPr>
            <w:tcW w:w="3706" w:type="dxa"/>
          </w:tcPr>
          <w:p w:rsidR="00D31F9B" w:rsidRPr="00D31F9B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</w:t>
            </w:r>
          </w:p>
          <w:p w:rsidR="00D31F9B" w:rsidRPr="00D31F9B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буквы Е, е, </w:t>
            </w:r>
            <w:proofErr w:type="spellStart"/>
            <w:proofErr w:type="gramStart"/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В,в</w:t>
            </w:r>
            <w:proofErr w:type="spellEnd"/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  <w:proofErr w:type="gramEnd"/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28.10.2022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735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43.</w:t>
            </w:r>
          </w:p>
        </w:tc>
        <w:tc>
          <w:tcPr>
            <w:tcW w:w="3706" w:type="dxa"/>
          </w:tcPr>
          <w:p w:rsidR="00D31F9B" w:rsidRPr="00D31F9B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П, п</w:t>
            </w:r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07.11.2022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785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44.</w:t>
            </w:r>
          </w:p>
        </w:tc>
        <w:tc>
          <w:tcPr>
            <w:tcW w:w="3706" w:type="dxa"/>
          </w:tcPr>
          <w:p w:rsidR="00D31F9B" w:rsidRPr="008E54CF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П.</w:t>
            </w:r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08.11.2022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813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45.</w:t>
            </w:r>
          </w:p>
        </w:tc>
        <w:tc>
          <w:tcPr>
            <w:tcW w:w="3706" w:type="dxa"/>
          </w:tcPr>
          <w:p w:rsidR="00D31F9B" w:rsidRPr="008E54CF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п.</w:t>
            </w:r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09.11.2022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D31F9B" w:rsidRPr="00545D56" w:rsidTr="00545D56">
        <w:trPr>
          <w:trHeight w:val="813"/>
        </w:trPr>
        <w:tc>
          <w:tcPr>
            <w:tcW w:w="576" w:type="dxa"/>
            <w:gridSpan w:val="2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46.</w:t>
            </w:r>
          </w:p>
        </w:tc>
        <w:tc>
          <w:tcPr>
            <w:tcW w:w="3706" w:type="dxa"/>
          </w:tcPr>
          <w:p w:rsidR="00D31F9B" w:rsidRPr="00D31F9B" w:rsidRDefault="00D31F9B" w:rsidP="00D31F9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31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М, м</w:t>
            </w:r>
          </w:p>
        </w:tc>
        <w:tc>
          <w:tcPr>
            <w:tcW w:w="1031" w:type="dxa"/>
          </w:tcPr>
          <w:p w:rsidR="00D31F9B" w:rsidRPr="00545D56" w:rsidRDefault="00D31F9B" w:rsidP="00D31F9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1F9B" w:rsidRPr="00545D56" w:rsidRDefault="00D31F9B" w:rsidP="00D31F9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10.11.2022</w:t>
            </w:r>
          </w:p>
        </w:tc>
        <w:tc>
          <w:tcPr>
            <w:tcW w:w="1417" w:type="dxa"/>
          </w:tcPr>
          <w:p w:rsidR="00D31F9B" w:rsidRPr="00545D56" w:rsidRDefault="00D31F9B" w:rsidP="00D31F9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77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47.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11.11.2022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48.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14.11.2022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lastRenderedPageBreak/>
              <w:t>49.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З, з.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15.11.2022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50.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16.11.2022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51.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17.11.2022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47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52.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Б, б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545D56">
              <w:rPr>
                <w:sz w:val="20"/>
                <w:szCs w:val="20"/>
              </w:rPr>
              <w:t>18.11.2022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53.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21.11.2022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54.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22.11.2022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55.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Д, д.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23.11.2022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56.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24.11.2022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755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57.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25.11.2022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58.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Строчная и заглавная буквы </w:t>
            </w:r>
            <w:proofErr w:type="gramStart"/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Я</w:t>
            </w:r>
            <w:proofErr w:type="gramEnd"/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 я.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28.11.2022</w:t>
            </w:r>
          </w:p>
          <w:p w:rsidR="00B3212B" w:rsidRPr="00545D56" w:rsidRDefault="00B3212B" w:rsidP="00B32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59.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29.11.2022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60.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30.11.2022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61.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Г, г.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01.12.2022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667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62.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02.12.2022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63.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Написание слов и предложений с изученными буквами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05.12.2022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64.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буква ч, Ч.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06.12.2022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65.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буква ч, Ч.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07.12.2022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642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6 6.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Написание слов и предложений с изученными буквами.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08.12.2022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711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67.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ь.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09.12.2022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36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lastRenderedPageBreak/>
              <w:t>68.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Буква ь. Написание слов и предложений с ь.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12.12.2022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69.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ъ.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13.12.2022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70.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Строчная и заглавная буквы </w:t>
            </w:r>
            <w:proofErr w:type="spellStart"/>
            <w:proofErr w:type="gramStart"/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Ш,ш</w:t>
            </w:r>
            <w:proofErr w:type="spellEnd"/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  <w:proofErr w:type="gramEnd"/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14.12.2022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71.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15.12.2022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72.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16.12.2022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714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73.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Письмо слогов и слов с изученными буквами.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19.12.2022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74.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Строчная и заглавная буквы </w:t>
            </w:r>
            <w:proofErr w:type="spellStart"/>
            <w:proofErr w:type="gramStart"/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Ж,ж</w:t>
            </w:r>
            <w:proofErr w:type="spellEnd"/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  <w:proofErr w:type="gramEnd"/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20.12.2022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75.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21.12.2022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76.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22.12.2022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77.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Строчная и заглавная буквы Ё, ё.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26.12.2022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78.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Ё.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27.12.2022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742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79.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ё.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09.01.2023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07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80.</w:t>
            </w:r>
          </w:p>
        </w:tc>
        <w:tc>
          <w:tcPr>
            <w:tcW w:w="3706" w:type="dxa"/>
          </w:tcPr>
          <w:p w:rsidR="00B3212B" w:rsidRPr="00B3212B" w:rsidRDefault="00B3212B" w:rsidP="00B3212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Строчная и заглавная буквы </w:t>
            </w:r>
            <w:proofErr w:type="spellStart"/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Й.й</w:t>
            </w:r>
            <w:proofErr w:type="spellEnd"/>
            <w:r w:rsidRPr="00B32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10.01.2023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B3212B" w:rsidRPr="00545D56" w:rsidTr="00545D56">
        <w:trPr>
          <w:trHeight w:val="813"/>
        </w:trPr>
        <w:tc>
          <w:tcPr>
            <w:tcW w:w="576" w:type="dxa"/>
            <w:gridSpan w:val="2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81.</w:t>
            </w:r>
          </w:p>
        </w:tc>
        <w:tc>
          <w:tcPr>
            <w:tcW w:w="3706" w:type="dxa"/>
          </w:tcPr>
          <w:p w:rsidR="00B3212B" w:rsidRPr="008E54CF" w:rsidRDefault="00B3212B" w:rsidP="00B3212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Заглавная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буква</w:t>
            </w:r>
            <w:proofErr w:type="spellEnd"/>
            <w:r w:rsidRPr="008E5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Й.</w:t>
            </w:r>
          </w:p>
        </w:tc>
        <w:tc>
          <w:tcPr>
            <w:tcW w:w="1031" w:type="dxa"/>
          </w:tcPr>
          <w:p w:rsidR="00B3212B" w:rsidRPr="00545D56" w:rsidRDefault="00B3212B" w:rsidP="00B3212B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3212B" w:rsidRPr="00545D56" w:rsidRDefault="00B3212B" w:rsidP="00B3212B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11.01.2023</w:t>
            </w:r>
          </w:p>
        </w:tc>
        <w:tc>
          <w:tcPr>
            <w:tcW w:w="1417" w:type="dxa"/>
          </w:tcPr>
          <w:p w:rsidR="00B3212B" w:rsidRPr="00545D56" w:rsidRDefault="00B3212B" w:rsidP="00B3212B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82.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Строчная и з</w:t>
            </w: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аглавная букв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ы х,</w:t>
            </w: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Х. Письмо слов с изученными буквами.</w:t>
            </w:r>
          </w:p>
          <w:p w:rsidR="00161E4D" w:rsidRPr="00161E4D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12.01.2023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83.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Строчная и з</w:t>
            </w: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аглавная букв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ы ю,</w:t>
            </w: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Ю</w:t>
            </w: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Письмо слов с изученными буквами.</w:t>
            </w:r>
          </w:p>
          <w:p w:rsidR="00161E4D" w:rsidRPr="00161E4D" w:rsidRDefault="00161E4D" w:rsidP="00161E4D">
            <w:pPr>
              <w:rPr>
                <w:sz w:val="24"/>
                <w:lang w:val="ru-RU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13.01.2023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86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84.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Строчная и заглавная буквы ц,</w:t>
            </w: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Ц. Письмо слогов и слов с буквами </w:t>
            </w:r>
            <w:proofErr w:type="spellStart"/>
            <w:proofErr w:type="gram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Ц,ц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proofErr w:type="gramEnd"/>
          </w:p>
          <w:p w:rsidR="00161E4D" w:rsidRPr="00161E4D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16.01.2023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85.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Строчная и з</w:t>
            </w: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аглавная букв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ы э,</w:t>
            </w: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Э. Письмо слов и предложений с буквами </w:t>
            </w:r>
            <w:proofErr w:type="gram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</w:t>
            </w:r>
            <w:proofErr w:type="gram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э.</w:t>
            </w:r>
          </w:p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17.01.2023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86.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щ,Щ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proofErr w:type="gram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Письмо слогов и слов с буквами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щ,Щ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18.01.2023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744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lastRenderedPageBreak/>
              <w:t>87.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Строчная и заглавная буквы </w:t>
            </w:r>
            <w:proofErr w:type="spellStart"/>
            <w:proofErr w:type="gramStart"/>
            <w:r w:rsidR="00CA28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ф,Ф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proofErr w:type="gram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Письмо слогов и слов с буквами </w:t>
            </w:r>
            <w:proofErr w:type="spellStart"/>
            <w:r w:rsidR="00CA28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ф,Ф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161E4D" w:rsidRPr="00161E4D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19.01.2023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88.</w:t>
            </w:r>
          </w:p>
        </w:tc>
        <w:tc>
          <w:tcPr>
            <w:tcW w:w="3706" w:type="dxa"/>
          </w:tcPr>
          <w:p w:rsidR="00CA28A4" w:rsidRPr="00CA28A4" w:rsidRDefault="00CA28A4" w:rsidP="00CA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Разделительный 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 ъ </w:t>
            </w:r>
            <w:r w:rsidRPr="00CA28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r w:rsidRPr="00CA28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161E4D" w:rsidRPr="00CA28A4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20.01.2023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89.</w:t>
            </w:r>
          </w:p>
        </w:tc>
        <w:tc>
          <w:tcPr>
            <w:tcW w:w="3706" w:type="dxa"/>
          </w:tcPr>
          <w:p w:rsidR="00161E4D" w:rsidRPr="00545D56" w:rsidRDefault="00CA28A4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слов и слогов с изученными буквами.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23.01.2023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161E4D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90.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слов с изученными буквами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Аа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Бб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Вв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Гг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Дд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161E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Слово. Значение слова.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Предложение. Текст.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24.01.2023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832317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91.</w:t>
            </w:r>
          </w:p>
        </w:tc>
        <w:tc>
          <w:tcPr>
            <w:tcW w:w="3706" w:type="dxa"/>
          </w:tcPr>
          <w:p w:rsidR="00161E4D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слов с изученными буквами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еЕ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ёЁ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жЖ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зЗ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8323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Слово. Значение слова.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Алфавит. Гласные звуки и буквы.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25.01.2023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 опрос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92.</w:t>
            </w:r>
          </w:p>
        </w:tc>
        <w:tc>
          <w:tcPr>
            <w:tcW w:w="3706" w:type="dxa"/>
          </w:tcPr>
          <w:p w:rsidR="00161E4D" w:rsidRPr="003B3215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слов с изученными буквами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Кк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Лл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Мм,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Нн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Оо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  <w:r w:rsidR="003B321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26.01.2023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trHeight w:val="972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93.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слов с изученными буквами П, п; Р, р; С, с; Т, т; У, у. Обозначение мягкости согласного звука гласным.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Слова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27.01.2023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972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94.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слов с изученными буквами П, п; Р, р; С, с; Т, т; У, у. Обозначение мягкости согласного звука гласным.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30.01.2023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95.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слов с изученными буквами П, п; Р, р; С, с; Т, т; У, у. Согласные звуки: парные, непарные, твердые, мягкие.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31.01.2023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96.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слов с изученными буквами Ф, ф; Х, х; Ц, ц; Ч, ч; Ш, ш. деление слов на слоги и для переноса.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01.02.2023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1020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97.</w:t>
            </w:r>
          </w:p>
        </w:tc>
        <w:tc>
          <w:tcPr>
            <w:tcW w:w="3706" w:type="dxa"/>
          </w:tcPr>
          <w:p w:rsidR="00161E4D" w:rsidRPr="00545D56" w:rsidRDefault="00161E4D" w:rsidP="003B321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слов с изученными </w:t>
            </w:r>
            <w:proofErr w:type="gram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буквами </w:t>
            </w:r>
            <w:r w:rsidR="003B321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</w:t>
            </w:r>
            <w:proofErr w:type="gramEnd"/>
            <w:r w:rsidR="003B321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21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А,а</w:t>
            </w:r>
            <w:proofErr w:type="spellEnd"/>
            <w:r w:rsidR="003B321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до  Ш, ш. Д</w:t>
            </w: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еление слов на слоги и для переноса.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02.02.2023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98.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слов с изученными буквами Щ, щ; ъ; ы; ь; Э, э; Ю, ю; Я, я. Буквы, обозначающие два звука.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Перенос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03.02.2023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trHeight w:val="127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99.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слов с изученными буквами Щ, щ; ъ; ы; ь; Э, э; Ю, ю; Я, я. Буквы, обозначающие два звука.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Перенос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06.02.2023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6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100.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слов с изученными буквами Ф, ф; Х, х; Ц, ц; Ч, ч; Ш, ш. Твердые и мягкие шипящие согласные.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07.02.2023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9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101.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слов с изученными буквами Ф, ф; Х, х; Ц, ц; Ч, ч; Ш, ш. Твердые и мягкие шипящие согласные.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08.02.2023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6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102.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слов с изученными буквами Щ, щ; ъ; ы; ь; Э, э; Ю, ю; Я, я. Буквы, обозначающие два звука.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Перенос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09.02.2023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9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103.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слов с изученными буквами Щ, щ; ъ; ы; ь; Э, э; Ю, ю; Я, я. Буквы, обозначающие два звука.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Перенос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10.02.2023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104.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слов с изученными буквами Щ, щ; ъ; ы; ь; Э, э; Ю, ю; Я, я. Текст.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13.02.2023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9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lastRenderedPageBreak/>
              <w:t>105.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слов с изученными буквами Щ, щ; ъ; ы; ь; Э, э; Ю, ю; Я, я. Текст.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14.02.2023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Тестирование;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106.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слов и предложений с изученными буквами.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15.02.2023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107.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слов и предложений с изученными буквами.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16.02.2023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108.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слов с изученными буквами. Единственное и множественное число имен существительных.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17.02.2023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gridBefore w:val="1"/>
          <w:wBefore w:w="29" w:type="dxa"/>
          <w:trHeight w:val="477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109.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слов с изученными буквами. Единственное и множественное число имен существительных.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27.02.2023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gridBefore w:val="1"/>
          <w:wBefore w:w="29" w:type="dxa"/>
          <w:trHeight w:val="879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110.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слов с изученными буквами.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28.02.2023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Контрольная работа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111.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учебником. Язык и речь, их значение в жизни людей.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01.03.2023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112.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Виды речи. Какой бывает речь. </w:t>
            </w: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161E4D" w:rsidRPr="00545D56" w:rsidRDefault="00161E4D" w:rsidP="00161E4D">
            <w:pPr>
              <w:pStyle w:val="TableParagraph"/>
              <w:ind w:left="76" w:firstLine="720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02.03.2023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14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gridBefore w:val="1"/>
          <w:wBefore w:w="29" w:type="dxa"/>
          <w:trHeight w:val="908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113.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03.03.2023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114.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ind w:left="76" w:firstLine="720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06.03.2023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115.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3E57A6" w:rsidRDefault="00161E4D" w:rsidP="00161E4D">
            <w:pPr>
              <w:pStyle w:val="TableParagraph"/>
              <w:ind w:left="57" w:right="43"/>
              <w:jc w:val="center"/>
              <w:rPr>
                <w:b/>
                <w:sz w:val="20"/>
                <w:szCs w:val="20"/>
              </w:rPr>
            </w:pPr>
            <w:r w:rsidRPr="003E57A6">
              <w:rPr>
                <w:b/>
                <w:sz w:val="20"/>
                <w:szCs w:val="20"/>
              </w:rPr>
              <w:t>07.03.2023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116.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Диалог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09.03.2023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117.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Слово. Роль слов в речи.</w:t>
            </w:r>
          </w:p>
          <w:p w:rsidR="00161E4D" w:rsidRPr="00545D56" w:rsidRDefault="00161E4D" w:rsidP="00161E4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10.03.2023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118.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Слова-названия предметов и </w:t>
            </w:r>
            <w:proofErr w:type="gram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явления,  признаков</w:t>
            </w:r>
            <w:proofErr w:type="gram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предметов, действий предметов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13.03.2023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119.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Слова-названия предметов и </w:t>
            </w:r>
            <w:proofErr w:type="gram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явления,  признаков</w:t>
            </w:r>
            <w:proofErr w:type="gram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предметов, действий предметов.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14.03.2023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120.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Слова однозначные и многозначные. Списывание.</w:t>
            </w:r>
          </w:p>
          <w:p w:rsidR="00161E4D" w:rsidRPr="00545D56" w:rsidRDefault="00161E4D" w:rsidP="00161E4D">
            <w:pPr>
              <w:pStyle w:val="TableParagraph"/>
              <w:spacing w:line="292" w:lineRule="auto"/>
              <w:ind w:left="76" w:right="32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15.03.2023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pacing w:val="-58"/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   </w:t>
            </w:r>
          </w:p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опрос; 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121.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 и слог. Деление слов на слоги.</w:t>
            </w:r>
          </w:p>
          <w:p w:rsidR="00161E4D" w:rsidRPr="00545D56" w:rsidRDefault="00161E4D" w:rsidP="00161E4D">
            <w:pPr>
              <w:pStyle w:val="TableParagraph"/>
              <w:spacing w:line="292" w:lineRule="auto"/>
              <w:ind w:left="76" w:right="32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16.03.2023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lastRenderedPageBreak/>
              <w:t>122.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слоги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spacing w:line="292" w:lineRule="auto"/>
              <w:ind w:left="76" w:right="98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17.03.2023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123.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слоги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spacing w:line="292" w:lineRule="auto"/>
              <w:ind w:left="76" w:right="98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20.03.2023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6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124.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Перенос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spacing w:line="292" w:lineRule="auto"/>
              <w:ind w:left="76" w:right="32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21.03.2023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125.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Перенос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22.03.2023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126.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Ударение. Ударный и безударный слог.</w:t>
            </w:r>
          </w:p>
          <w:p w:rsidR="00161E4D" w:rsidRPr="00545D56" w:rsidRDefault="00161E4D" w:rsidP="00161E4D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23.03.2023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14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127.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Ударение. Ударный и безударный слог.</w:t>
            </w:r>
          </w:p>
          <w:p w:rsidR="00161E4D" w:rsidRPr="00545D56" w:rsidRDefault="00161E4D" w:rsidP="00161E4D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24.03.2023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128.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буквы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03.04.2023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129.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Русский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алфавит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Азбука</w:t>
            </w:r>
            <w:proofErr w:type="spellEnd"/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04.04.2023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130.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Гласные звуки. Буквы, обозначающие гласные звуки.</w:t>
            </w:r>
          </w:p>
          <w:p w:rsidR="00161E4D" w:rsidRPr="00545D56" w:rsidRDefault="00161E4D" w:rsidP="00161E4D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05.04.2023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131.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Буквы е, ё, ю, я и их функции в слове.</w:t>
            </w: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06.04.2023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Тестирование;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132.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Буквы е, </w:t>
            </w:r>
            <w:proofErr w:type="gram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ё ,ю</w:t>
            </w:r>
            <w:proofErr w:type="gram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я и их функции в слове.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07.04.2023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6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133.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Способы проверки написания буквы, обозначающей безударный гласный звук.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10.04.2023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134.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Способы проверки написания буквы, обозначающей безударный гласный звук.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11.04.2023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135.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12.04.2023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136.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13.04.2023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gridBefore w:val="1"/>
          <w:wBefore w:w="29" w:type="dxa"/>
          <w:trHeight w:val="813"/>
        </w:trPr>
        <w:tc>
          <w:tcPr>
            <w:tcW w:w="547" w:type="dxa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137.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Проверочный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14.04.2023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pacing w:val="-1"/>
                <w:sz w:val="20"/>
                <w:szCs w:val="20"/>
              </w:rPr>
              <w:t>Контрольная</w:t>
            </w:r>
            <w:r w:rsidRPr="00545D56">
              <w:rPr>
                <w:spacing w:val="-57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работа;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138.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Согласные звуки. Как отличить согласный звук от гласного?</w:t>
            </w: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17.04.2023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139.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удвоенными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согласными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18.04.2023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lastRenderedPageBreak/>
              <w:t>140.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удвоенными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согласными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spacing w:before="60" w:line="292" w:lineRule="auto"/>
              <w:ind w:left="76" w:right="362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19.04.2023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9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49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141.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Буквы и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й Слова со звуком [й’] и буквой «и краткое».</w:t>
            </w: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20.04.2023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14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142.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Буквы и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й Слова со звуком [й’] и буквой «и краткое».</w:t>
            </w: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21.04.2023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143.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Твёрдые и мягкие согласные звуки.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24.04.2023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144.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Обозначение мягкости согласных звуков на письме буквами и, е, ё, ю, ь.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25.04.2023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145.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Обозначение мягкости согласных звуков на письме буквами и, е, ё, ю, ь.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26.04.2023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9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146.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right="80"/>
              <w:rPr>
                <w:sz w:val="24"/>
              </w:rPr>
            </w:pPr>
            <w:r w:rsidRPr="00545D56">
              <w:rPr>
                <w:color w:val="000000"/>
                <w:sz w:val="20"/>
                <w:szCs w:val="20"/>
              </w:rPr>
              <w:t>Итоговый диктант. Согласные парные и непарные по твёрдости-мягкости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27.04.2023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147.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Буквы для обозначения твёрдых и мягких согласных звуков.</w:t>
            </w:r>
          </w:p>
          <w:p w:rsidR="00161E4D" w:rsidRPr="00545D56" w:rsidRDefault="00161E4D" w:rsidP="00161E4D">
            <w:pPr>
              <w:pStyle w:val="TableParagraph"/>
              <w:spacing w:before="60" w:line="292" w:lineRule="auto"/>
              <w:ind w:left="76" w:right="302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28.04.2023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trHeight w:val="785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148.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Буквы для обозначения твёрдых и мягких согласных звуков.</w:t>
            </w:r>
          </w:p>
          <w:p w:rsidR="00161E4D" w:rsidRPr="00545D56" w:rsidRDefault="00161E4D" w:rsidP="00161E4D">
            <w:pPr>
              <w:pStyle w:val="TableParagraph"/>
              <w:spacing w:line="292" w:lineRule="auto"/>
              <w:ind w:left="76" w:right="63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9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149.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Мягкий знак (ь) как показатель мягкости согласного звука.</w:t>
            </w:r>
          </w:p>
          <w:p w:rsidR="00161E4D" w:rsidRPr="00545D56" w:rsidRDefault="00161E4D" w:rsidP="00161E4D">
            <w:pPr>
              <w:pStyle w:val="TableParagraph"/>
              <w:spacing w:line="292" w:lineRule="auto"/>
              <w:ind w:left="76" w:right="80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701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150.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Мягкий знак (ь) как показатель мягкости согласного звука.</w:t>
            </w:r>
          </w:p>
          <w:p w:rsidR="00161E4D" w:rsidRPr="00545D56" w:rsidRDefault="00161E4D" w:rsidP="00161E4D">
            <w:pPr>
              <w:pStyle w:val="TableParagraph"/>
              <w:spacing w:line="292" w:lineRule="auto"/>
              <w:ind w:left="76" w:right="80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764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151.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pStyle w:val="TableParagraph"/>
              <w:spacing w:before="0" w:line="292" w:lineRule="auto"/>
              <w:ind w:left="76" w:right="302" w:firstLine="60"/>
              <w:rPr>
                <w:sz w:val="24"/>
              </w:rPr>
            </w:pPr>
            <w:r w:rsidRPr="00545D56">
              <w:rPr>
                <w:color w:val="000000"/>
                <w:sz w:val="20"/>
                <w:szCs w:val="20"/>
              </w:rPr>
              <w:t>Восстановление текста с нарушенным порядком предложений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795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152.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Восстановление текста с нарушенным порядком предложений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trHeight w:val="834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153.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Итоговая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диагностическая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303"/>
              <w:rPr>
                <w:sz w:val="20"/>
                <w:szCs w:val="20"/>
              </w:rPr>
            </w:pPr>
            <w:r w:rsidRPr="00545D56">
              <w:rPr>
                <w:spacing w:val="-1"/>
                <w:sz w:val="20"/>
                <w:szCs w:val="20"/>
              </w:rPr>
              <w:t>Контрольная</w:t>
            </w:r>
            <w:r w:rsidRPr="00545D56">
              <w:rPr>
                <w:spacing w:val="-57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работа;</w:t>
            </w:r>
          </w:p>
        </w:tc>
      </w:tr>
      <w:tr w:rsidR="00161E4D" w:rsidRPr="00545D56" w:rsidTr="00545D56">
        <w:trPr>
          <w:trHeight w:val="705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154.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Звонкие и глухие согласные звуки на конце слова.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155.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Звонкие и глухие согласные звуки на конце слова.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156.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Парные звонкие и глухие согласные на конце слов. Особенности проверяемых и проверочных слов.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157.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Парные звонкие и глухие согласные на конце слов. Особенности проверяемых и проверочных слов.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lastRenderedPageBreak/>
              <w:t>158.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Звонкие и глухие согласные звуки.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текстом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29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159.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Звонкие и глухие согласные звуки.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Проверочный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pacing w:val="-1"/>
                <w:sz w:val="20"/>
                <w:szCs w:val="20"/>
              </w:rPr>
              <w:t>Контрольная</w:t>
            </w:r>
            <w:r w:rsidRPr="00545D56">
              <w:rPr>
                <w:spacing w:val="-57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работа;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160.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Шипящие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согласные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161.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Буквосочетания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ЧК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spacing w:line="292" w:lineRule="auto"/>
              <w:ind w:left="76" w:right="379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731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Устный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опрос;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162.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Буквосочетания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ЧК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61E4D" w:rsidRPr="00545D56" w:rsidRDefault="00161E4D" w:rsidP="00161E4D">
            <w:pPr>
              <w:pStyle w:val="TableParagraph"/>
              <w:spacing w:line="292" w:lineRule="auto"/>
              <w:ind w:left="76" w:right="197"/>
              <w:rPr>
                <w:sz w:val="24"/>
              </w:rPr>
            </w:pP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ind w:left="57"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0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Письменный</w:t>
            </w:r>
            <w:r w:rsidRPr="00545D56">
              <w:rPr>
                <w:spacing w:val="-58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контроль;</w:t>
            </w:r>
          </w:p>
        </w:tc>
      </w:tr>
      <w:tr w:rsidR="00161E4D" w:rsidRPr="00545D56" w:rsidTr="00545D56">
        <w:trPr>
          <w:trHeight w:val="813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163.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Буквосочетания 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-ШИ, </w:t>
            </w:r>
            <w:proofErr w:type="spellStart"/>
            <w:proofErr w:type="gram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-ЩА</w:t>
            </w:r>
            <w:proofErr w:type="gram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ЧУ-</w:t>
            </w:r>
            <w:proofErr w:type="spellStart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214"/>
              <w:rPr>
                <w:sz w:val="20"/>
                <w:szCs w:val="20"/>
              </w:rPr>
            </w:pPr>
            <w:r w:rsidRPr="00545D56">
              <w:rPr>
                <w:spacing w:val="-1"/>
                <w:sz w:val="20"/>
                <w:szCs w:val="20"/>
              </w:rPr>
              <w:t>Контрольная</w:t>
            </w:r>
            <w:r w:rsidRPr="00545D56">
              <w:rPr>
                <w:spacing w:val="-57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работа;</w:t>
            </w:r>
          </w:p>
        </w:tc>
      </w:tr>
      <w:tr w:rsidR="00161E4D" w:rsidRPr="00545D56" w:rsidTr="00545D56">
        <w:trPr>
          <w:trHeight w:val="890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164.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Заглавная буква в именах, фамилиях, отчествах, кличках животных, названиях городов и т.д.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  <w:r w:rsidRPr="00545D56">
              <w:rPr>
                <w:sz w:val="20"/>
                <w:szCs w:val="20"/>
              </w:rPr>
              <w:t>.05.2023</w:t>
            </w:r>
          </w:p>
          <w:p w:rsidR="00161E4D" w:rsidRPr="00545D56" w:rsidRDefault="00161E4D" w:rsidP="00161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ind w:left="78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Тестирование;</w:t>
            </w:r>
          </w:p>
        </w:tc>
      </w:tr>
      <w:tr w:rsidR="00161E4D" w:rsidRPr="00545D56" w:rsidTr="00545D56">
        <w:trPr>
          <w:trHeight w:val="752"/>
        </w:trPr>
        <w:tc>
          <w:tcPr>
            <w:tcW w:w="576" w:type="dxa"/>
            <w:gridSpan w:val="2"/>
          </w:tcPr>
          <w:p w:rsidR="00161E4D" w:rsidRPr="00545D56" w:rsidRDefault="00161E4D" w:rsidP="00161E4D">
            <w:pPr>
              <w:pStyle w:val="TableParagraph"/>
              <w:ind w:left="56" w:right="44"/>
              <w:jc w:val="center"/>
              <w:rPr>
                <w:sz w:val="24"/>
              </w:rPr>
            </w:pPr>
            <w:r w:rsidRPr="00545D56">
              <w:rPr>
                <w:sz w:val="24"/>
              </w:rPr>
              <w:t>165.</w:t>
            </w:r>
          </w:p>
        </w:tc>
        <w:tc>
          <w:tcPr>
            <w:tcW w:w="3706" w:type="dxa"/>
          </w:tcPr>
          <w:p w:rsidR="00161E4D" w:rsidRPr="00545D56" w:rsidRDefault="00161E4D" w:rsidP="00161E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5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Заглавная буква в именах, фамилиях, отчествах, кличках животных, названиях городов и т.д.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spacing w:before="0"/>
              <w:rPr>
                <w:sz w:val="24"/>
              </w:rPr>
            </w:pPr>
            <w:r w:rsidRPr="00545D56"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ind w:left="77"/>
              <w:rPr>
                <w:sz w:val="20"/>
                <w:szCs w:val="20"/>
              </w:rPr>
            </w:pPr>
            <w:r w:rsidRPr="00545D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1E4D" w:rsidRPr="00545D56" w:rsidRDefault="00161E4D" w:rsidP="00161E4D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545D56">
              <w:rPr>
                <w:sz w:val="20"/>
                <w:szCs w:val="20"/>
              </w:rPr>
              <w:t>.05.2023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25"/>
              <w:rPr>
                <w:sz w:val="20"/>
                <w:szCs w:val="20"/>
              </w:rPr>
            </w:pPr>
            <w:r w:rsidRPr="00545D56">
              <w:rPr>
                <w:spacing w:val="-1"/>
                <w:sz w:val="20"/>
                <w:szCs w:val="20"/>
              </w:rPr>
              <w:t>Практическая</w:t>
            </w:r>
            <w:r w:rsidRPr="00545D56">
              <w:rPr>
                <w:spacing w:val="-57"/>
                <w:sz w:val="20"/>
                <w:szCs w:val="20"/>
              </w:rPr>
              <w:t xml:space="preserve"> </w:t>
            </w:r>
            <w:r w:rsidRPr="00545D56">
              <w:rPr>
                <w:sz w:val="20"/>
                <w:szCs w:val="20"/>
              </w:rPr>
              <w:t>работа;</w:t>
            </w:r>
          </w:p>
        </w:tc>
      </w:tr>
      <w:tr w:rsidR="00161E4D" w:rsidRPr="00545D56" w:rsidTr="00545D56">
        <w:trPr>
          <w:trHeight w:val="752"/>
        </w:trPr>
        <w:tc>
          <w:tcPr>
            <w:tcW w:w="4282" w:type="dxa"/>
            <w:gridSpan w:val="3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6" w:right="224"/>
              <w:rPr>
                <w:sz w:val="24"/>
              </w:rPr>
            </w:pPr>
            <w:r w:rsidRPr="00545D56">
              <w:rPr>
                <w:sz w:val="24"/>
              </w:rPr>
              <w:t>ОБЩЕЕ</w:t>
            </w:r>
            <w:r w:rsidRPr="00545D56">
              <w:rPr>
                <w:spacing w:val="-8"/>
                <w:sz w:val="24"/>
              </w:rPr>
              <w:t xml:space="preserve"> </w:t>
            </w:r>
            <w:r w:rsidRPr="00545D56">
              <w:rPr>
                <w:sz w:val="24"/>
              </w:rPr>
              <w:t>КОЛИЧЕСТВО</w:t>
            </w:r>
            <w:r w:rsidRPr="00545D56">
              <w:rPr>
                <w:spacing w:val="-8"/>
                <w:sz w:val="24"/>
              </w:rPr>
              <w:t xml:space="preserve"> </w:t>
            </w:r>
            <w:r w:rsidRPr="00545D56">
              <w:rPr>
                <w:sz w:val="24"/>
              </w:rPr>
              <w:t>ЧАСОВ</w:t>
            </w:r>
            <w:r w:rsidRPr="00545D56">
              <w:rPr>
                <w:spacing w:val="-57"/>
                <w:sz w:val="24"/>
              </w:rPr>
              <w:t xml:space="preserve"> </w:t>
            </w:r>
            <w:r w:rsidRPr="00545D56">
              <w:rPr>
                <w:sz w:val="24"/>
              </w:rPr>
              <w:t>ПО</w:t>
            </w:r>
            <w:r w:rsidRPr="00545D56">
              <w:rPr>
                <w:spacing w:val="-2"/>
                <w:sz w:val="24"/>
              </w:rPr>
              <w:t xml:space="preserve"> </w:t>
            </w:r>
            <w:r w:rsidRPr="00545D56">
              <w:rPr>
                <w:sz w:val="24"/>
              </w:rPr>
              <w:t>ПРОГРАММЕ</w:t>
            </w:r>
          </w:p>
        </w:tc>
        <w:tc>
          <w:tcPr>
            <w:tcW w:w="1031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165</w:t>
            </w:r>
          </w:p>
        </w:tc>
        <w:tc>
          <w:tcPr>
            <w:tcW w:w="1237" w:type="dxa"/>
          </w:tcPr>
          <w:p w:rsidR="00161E4D" w:rsidRPr="00545D56" w:rsidRDefault="00161E4D" w:rsidP="00161E4D">
            <w:pPr>
              <w:pStyle w:val="TableParagraph"/>
              <w:ind w:left="76"/>
              <w:rPr>
                <w:sz w:val="24"/>
              </w:rPr>
            </w:pPr>
            <w:r w:rsidRPr="00545D56"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161E4D" w:rsidRPr="00545D56" w:rsidRDefault="00161E4D" w:rsidP="00161E4D">
            <w:pPr>
              <w:pStyle w:val="TableParagraph"/>
              <w:ind w:left="77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161E4D" w:rsidRPr="00545D56" w:rsidRDefault="00161E4D" w:rsidP="00161E4D">
            <w:pPr>
              <w:pStyle w:val="TableParagraph"/>
              <w:spacing w:line="292" w:lineRule="auto"/>
              <w:ind w:left="78" w:right="125"/>
              <w:rPr>
                <w:spacing w:val="-1"/>
                <w:sz w:val="20"/>
                <w:szCs w:val="20"/>
              </w:rPr>
            </w:pPr>
          </w:p>
        </w:tc>
      </w:tr>
    </w:tbl>
    <w:p w:rsidR="00BF44BE" w:rsidRPr="00545D56" w:rsidRDefault="00BF44BE" w:rsidP="00BF44BE">
      <w:pPr>
        <w:spacing w:line="292" w:lineRule="auto"/>
        <w:rPr>
          <w:rFonts w:ascii="Times New Roman" w:hAnsi="Times New Roman" w:cs="Times New Roman"/>
          <w:sz w:val="24"/>
        </w:rPr>
        <w:sectPr w:rsidR="00BF44BE" w:rsidRPr="00545D56">
          <w:pgSz w:w="11900" w:h="16840"/>
          <w:pgMar w:top="560" w:right="560" w:bottom="280" w:left="560" w:header="720" w:footer="720" w:gutter="0"/>
          <w:cols w:space="720"/>
        </w:sectPr>
      </w:pPr>
    </w:p>
    <w:p w:rsidR="00BF44BE" w:rsidRPr="00FC7268" w:rsidRDefault="00BF44BE" w:rsidP="00BF44BE">
      <w:pPr>
        <w:spacing w:before="66"/>
        <w:ind w:left="106"/>
        <w:rPr>
          <w:rFonts w:ascii="Times New Roman" w:hAnsi="Times New Roman" w:cs="Times New Roman"/>
          <w:b/>
          <w:sz w:val="24"/>
          <w:lang w:val="ru-RU"/>
        </w:rPr>
      </w:pPr>
      <w:r w:rsidRPr="00FC7268">
        <w:rPr>
          <w:rFonts w:ascii="Times New Roman" w:hAnsi="Times New Roman" w:cs="Times New Roman"/>
          <w:noProof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 wp14:anchorId="695578A9" wp14:editId="0F02ECF3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C2AFE" id="Прямоугольник 2" o:spid="_x0000_s1026" style="position:absolute;margin-left:33.3pt;margin-top:22.9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AE5H+k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 w:rsidRPr="00FC7268">
        <w:rPr>
          <w:rFonts w:ascii="Times New Roman" w:hAnsi="Times New Roman" w:cs="Times New Roman"/>
          <w:b/>
          <w:sz w:val="24"/>
          <w:lang w:val="ru-RU"/>
        </w:rPr>
        <w:t>УЧЕБНО-МЕТОДИЧЕСКОЕ</w:t>
      </w:r>
      <w:r w:rsidRPr="00FC7268">
        <w:rPr>
          <w:rFonts w:ascii="Times New Roman" w:hAnsi="Times New Roman" w:cs="Times New Roman"/>
          <w:b/>
          <w:spacing w:val="-13"/>
          <w:sz w:val="24"/>
          <w:lang w:val="ru-RU"/>
        </w:rPr>
        <w:t xml:space="preserve"> </w:t>
      </w:r>
      <w:r w:rsidRPr="00FC7268">
        <w:rPr>
          <w:rFonts w:ascii="Times New Roman" w:hAnsi="Times New Roman" w:cs="Times New Roman"/>
          <w:b/>
          <w:sz w:val="24"/>
          <w:lang w:val="ru-RU"/>
        </w:rPr>
        <w:t>ОБЕСПЕЧЕНИЕ</w:t>
      </w:r>
      <w:r w:rsidRPr="00FC7268">
        <w:rPr>
          <w:rFonts w:ascii="Times New Roman" w:hAnsi="Times New Roman" w:cs="Times New Roman"/>
          <w:b/>
          <w:spacing w:val="-12"/>
          <w:sz w:val="24"/>
          <w:lang w:val="ru-RU"/>
        </w:rPr>
        <w:t xml:space="preserve"> </w:t>
      </w:r>
      <w:r w:rsidRPr="00FC7268">
        <w:rPr>
          <w:rFonts w:ascii="Times New Roman" w:hAnsi="Times New Roman" w:cs="Times New Roman"/>
          <w:b/>
          <w:sz w:val="24"/>
          <w:lang w:val="ru-RU"/>
        </w:rPr>
        <w:t>ОБРАЗОВАТЕЛЬНОГО</w:t>
      </w:r>
      <w:r w:rsidRPr="00FC7268">
        <w:rPr>
          <w:rFonts w:ascii="Times New Roman" w:hAnsi="Times New Roman" w:cs="Times New Roman"/>
          <w:b/>
          <w:spacing w:val="-13"/>
          <w:sz w:val="24"/>
          <w:lang w:val="ru-RU"/>
        </w:rPr>
        <w:t xml:space="preserve"> </w:t>
      </w:r>
      <w:r w:rsidRPr="00FC7268">
        <w:rPr>
          <w:rFonts w:ascii="Times New Roman" w:hAnsi="Times New Roman" w:cs="Times New Roman"/>
          <w:b/>
          <w:sz w:val="24"/>
          <w:lang w:val="ru-RU"/>
        </w:rPr>
        <w:t>ПРОЦЕССА</w:t>
      </w:r>
    </w:p>
    <w:p w:rsidR="00BF44BE" w:rsidRPr="00FC7268" w:rsidRDefault="00BF44BE" w:rsidP="00BF44BE">
      <w:pPr>
        <w:pStyle w:val="1"/>
        <w:spacing w:before="179"/>
        <w:ind w:left="106"/>
        <w:rPr>
          <w:rFonts w:ascii="Times New Roman" w:hAnsi="Times New Roman" w:cs="Times New Roman"/>
          <w:color w:val="auto"/>
          <w:lang w:val="ru-RU"/>
        </w:rPr>
      </w:pPr>
      <w:r w:rsidRPr="00FC7268">
        <w:rPr>
          <w:rFonts w:ascii="Times New Roman" w:hAnsi="Times New Roman" w:cs="Times New Roman"/>
          <w:color w:val="auto"/>
          <w:lang w:val="ru-RU"/>
        </w:rPr>
        <w:t>ОБЯЗАТЕЛЬНЫЕ</w:t>
      </w:r>
      <w:r w:rsidRPr="00FC7268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УЧЕБНЫЕ</w:t>
      </w:r>
      <w:r w:rsidRPr="00FC7268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МАТЕРИАЛЫ</w:t>
      </w:r>
      <w:r w:rsidRPr="00FC7268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ДЛЯ</w:t>
      </w:r>
      <w:r w:rsidRPr="00FC7268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УЧЕНИКА</w:t>
      </w:r>
    </w:p>
    <w:p w:rsidR="00BF44BE" w:rsidRPr="00FC7268" w:rsidRDefault="00BF44BE" w:rsidP="00BF44BE">
      <w:pPr>
        <w:pStyle w:val="af"/>
        <w:spacing w:before="156"/>
        <w:rPr>
          <w:rFonts w:ascii="Times New Roman" w:hAnsi="Times New Roman" w:cs="Times New Roman"/>
          <w:lang w:val="ru-RU"/>
        </w:rPr>
      </w:pPr>
      <w:proofErr w:type="spellStart"/>
      <w:r w:rsidRPr="00FC7268">
        <w:rPr>
          <w:rFonts w:ascii="Times New Roman" w:hAnsi="Times New Roman" w:cs="Times New Roman"/>
          <w:lang w:val="ru-RU"/>
        </w:rPr>
        <w:t>Канакина</w:t>
      </w:r>
      <w:proofErr w:type="spellEnd"/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proofErr w:type="spellStart"/>
      <w:r w:rsidRPr="00FC7268">
        <w:rPr>
          <w:rFonts w:ascii="Times New Roman" w:hAnsi="Times New Roman" w:cs="Times New Roman"/>
          <w:lang w:val="ru-RU"/>
        </w:rPr>
        <w:t>В.П</w:t>
      </w:r>
      <w:proofErr w:type="spellEnd"/>
      <w:r w:rsidRPr="00FC7268">
        <w:rPr>
          <w:rFonts w:ascii="Times New Roman" w:hAnsi="Times New Roman" w:cs="Times New Roman"/>
          <w:lang w:val="ru-RU"/>
        </w:rPr>
        <w:t>.,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Горецкий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proofErr w:type="spellStart"/>
      <w:r w:rsidRPr="00FC7268">
        <w:rPr>
          <w:rFonts w:ascii="Times New Roman" w:hAnsi="Times New Roman" w:cs="Times New Roman"/>
          <w:lang w:val="ru-RU"/>
        </w:rPr>
        <w:t>В.Г</w:t>
      </w:r>
      <w:proofErr w:type="spellEnd"/>
      <w:r w:rsidRPr="00FC7268">
        <w:rPr>
          <w:rFonts w:ascii="Times New Roman" w:hAnsi="Times New Roman" w:cs="Times New Roman"/>
          <w:lang w:val="ru-RU"/>
        </w:rPr>
        <w:t>.,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Русский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язык.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Учебник.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1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класс.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Акционерное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общество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«Издательство</w:t>
      </w:r>
    </w:p>
    <w:p w:rsidR="00BF44BE" w:rsidRPr="00FC7268" w:rsidRDefault="00BF44BE" w:rsidP="00BF44BE">
      <w:pPr>
        <w:pStyle w:val="af"/>
        <w:spacing w:before="60"/>
        <w:rPr>
          <w:rFonts w:ascii="Times New Roman" w:hAnsi="Times New Roman" w:cs="Times New Roman"/>
          <w:lang w:val="ru-RU"/>
        </w:rPr>
      </w:pPr>
      <w:r w:rsidRPr="00FC7268">
        <w:rPr>
          <w:rFonts w:ascii="Times New Roman" w:hAnsi="Times New Roman" w:cs="Times New Roman"/>
          <w:lang w:val="ru-RU"/>
        </w:rPr>
        <w:t>«Просвещение»;</w:t>
      </w:r>
    </w:p>
    <w:p w:rsidR="00BF44BE" w:rsidRPr="00FC7268" w:rsidRDefault="00BF44BE" w:rsidP="00BF44BE">
      <w:pPr>
        <w:pStyle w:val="af"/>
        <w:spacing w:before="60" w:line="292" w:lineRule="auto"/>
        <w:ind w:right="1453"/>
        <w:rPr>
          <w:rFonts w:ascii="Times New Roman" w:hAnsi="Times New Roman" w:cs="Times New Roman"/>
          <w:lang w:val="ru-RU"/>
        </w:rPr>
      </w:pPr>
      <w:r w:rsidRPr="00FC7268">
        <w:rPr>
          <w:rFonts w:ascii="Times New Roman" w:hAnsi="Times New Roman" w:cs="Times New Roman"/>
          <w:lang w:val="ru-RU"/>
        </w:rPr>
        <w:t xml:space="preserve">В. Г. Горецкий, </w:t>
      </w:r>
      <w:proofErr w:type="spellStart"/>
      <w:r w:rsidRPr="00FC7268">
        <w:rPr>
          <w:rFonts w:ascii="Times New Roman" w:hAnsi="Times New Roman" w:cs="Times New Roman"/>
          <w:lang w:val="ru-RU"/>
        </w:rPr>
        <w:t>Н.А</w:t>
      </w:r>
      <w:proofErr w:type="spellEnd"/>
      <w:r w:rsidRPr="00FC7268">
        <w:rPr>
          <w:rFonts w:ascii="Times New Roman" w:hAnsi="Times New Roman" w:cs="Times New Roman"/>
          <w:lang w:val="ru-RU"/>
        </w:rPr>
        <w:t>. Федосова Прописи к «Русской азбуке».1 класс, в 4 частях, 2022</w:t>
      </w:r>
      <w:proofErr w:type="gramStart"/>
      <w:r w:rsidRPr="00FC7268">
        <w:rPr>
          <w:rFonts w:ascii="Times New Roman" w:hAnsi="Times New Roman" w:cs="Times New Roman"/>
          <w:lang w:val="ru-RU"/>
        </w:rPr>
        <w:t>г.,АО</w:t>
      </w:r>
      <w:proofErr w:type="gramEnd"/>
      <w:r w:rsidRPr="00FC7268">
        <w:rPr>
          <w:rFonts w:ascii="Times New Roman" w:hAnsi="Times New Roman" w:cs="Times New Roman"/>
          <w:spacing w:val="-58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"Издательство</w:t>
      </w:r>
      <w:r w:rsidRPr="00FC7268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"Просвещение".</w:t>
      </w:r>
    </w:p>
    <w:p w:rsidR="00BF44BE" w:rsidRPr="00FC7268" w:rsidRDefault="00BF44BE" w:rsidP="00BF44BE">
      <w:pPr>
        <w:pStyle w:val="1"/>
        <w:spacing w:before="191"/>
        <w:ind w:left="106"/>
        <w:rPr>
          <w:rFonts w:ascii="Times New Roman" w:hAnsi="Times New Roman" w:cs="Times New Roman"/>
          <w:color w:val="auto"/>
          <w:lang w:val="ru-RU"/>
        </w:rPr>
      </w:pPr>
      <w:r w:rsidRPr="00FC7268">
        <w:rPr>
          <w:rFonts w:ascii="Times New Roman" w:hAnsi="Times New Roman" w:cs="Times New Roman"/>
          <w:color w:val="auto"/>
          <w:lang w:val="ru-RU"/>
        </w:rPr>
        <w:t>МЕТОДИЧЕСКИЕ</w:t>
      </w:r>
      <w:r w:rsidRPr="00FC7268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МАТЕРИАЛЫ</w:t>
      </w:r>
      <w:r w:rsidRPr="00FC7268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ДЛЯ</w:t>
      </w:r>
      <w:r w:rsidRPr="00FC7268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УЧИТЕЛЯ</w:t>
      </w:r>
    </w:p>
    <w:p w:rsidR="00BF44BE" w:rsidRPr="00FC7268" w:rsidRDefault="00BF44BE" w:rsidP="00BF44BE">
      <w:pPr>
        <w:pStyle w:val="af"/>
        <w:spacing w:before="156"/>
        <w:rPr>
          <w:rFonts w:ascii="Times New Roman" w:hAnsi="Times New Roman" w:cs="Times New Roman"/>
          <w:lang w:val="ru-RU"/>
        </w:rPr>
      </w:pPr>
      <w:r w:rsidRPr="00FC7268">
        <w:rPr>
          <w:rFonts w:ascii="Times New Roman" w:hAnsi="Times New Roman" w:cs="Times New Roman"/>
          <w:lang w:val="ru-RU"/>
        </w:rPr>
        <w:t>Т.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Н.</w:t>
      </w:r>
      <w:r w:rsidRPr="00FC7268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Максимова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Проверочные</w:t>
      </w:r>
      <w:r w:rsidRPr="00FC7268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работы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по</w:t>
      </w:r>
      <w:r w:rsidRPr="00FC7268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русскому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языку.</w:t>
      </w:r>
      <w:r w:rsidRPr="00FC7268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1</w:t>
      </w:r>
      <w:r w:rsidRPr="00FC7268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класс.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М: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«</w:t>
      </w:r>
      <w:proofErr w:type="spellStart"/>
      <w:r w:rsidRPr="00FC7268">
        <w:rPr>
          <w:rFonts w:ascii="Times New Roman" w:hAnsi="Times New Roman" w:cs="Times New Roman"/>
          <w:lang w:val="ru-RU"/>
        </w:rPr>
        <w:t>ВАКО</w:t>
      </w:r>
      <w:proofErr w:type="spellEnd"/>
      <w:r w:rsidRPr="00FC7268">
        <w:rPr>
          <w:rFonts w:ascii="Times New Roman" w:hAnsi="Times New Roman" w:cs="Times New Roman"/>
          <w:lang w:val="ru-RU"/>
        </w:rPr>
        <w:t>»:</w:t>
      </w:r>
    </w:p>
    <w:p w:rsidR="00BF44BE" w:rsidRPr="00FC7268" w:rsidRDefault="00BF44BE" w:rsidP="00BF44BE">
      <w:pPr>
        <w:pStyle w:val="af"/>
        <w:spacing w:before="60" w:line="292" w:lineRule="auto"/>
        <w:ind w:right="677"/>
        <w:rPr>
          <w:rFonts w:ascii="Times New Roman" w:hAnsi="Times New Roman" w:cs="Times New Roman"/>
          <w:lang w:val="ru-RU"/>
        </w:rPr>
      </w:pPr>
      <w:r w:rsidRPr="00FC7268">
        <w:rPr>
          <w:rFonts w:ascii="Times New Roman" w:hAnsi="Times New Roman" w:cs="Times New Roman"/>
          <w:lang w:val="ru-RU"/>
        </w:rPr>
        <w:t>В.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П.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proofErr w:type="spellStart"/>
      <w:r w:rsidRPr="00FC7268">
        <w:rPr>
          <w:rFonts w:ascii="Times New Roman" w:hAnsi="Times New Roman" w:cs="Times New Roman"/>
          <w:lang w:val="ru-RU"/>
        </w:rPr>
        <w:t>Канакина</w:t>
      </w:r>
      <w:proofErr w:type="spellEnd"/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Русский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язык.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Проверочные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работы.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1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класс.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Учебное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пособие.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М: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Просвещение;</w:t>
      </w:r>
      <w:r w:rsidRPr="00FC7268">
        <w:rPr>
          <w:rFonts w:ascii="Times New Roman" w:hAnsi="Times New Roman" w:cs="Times New Roman"/>
          <w:spacing w:val="-57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 xml:space="preserve">О. Е. </w:t>
      </w:r>
      <w:proofErr w:type="spellStart"/>
      <w:r w:rsidRPr="00FC7268">
        <w:rPr>
          <w:rFonts w:ascii="Times New Roman" w:hAnsi="Times New Roman" w:cs="Times New Roman"/>
          <w:lang w:val="ru-RU"/>
        </w:rPr>
        <w:t>Жиренко</w:t>
      </w:r>
      <w:proofErr w:type="spellEnd"/>
      <w:r w:rsidRPr="00FC7268">
        <w:rPr>
          <w:rFonts w:ascii="Times New Roman" w:hAnsi="Times New Roman" w:cs="Times New Roman"/>
          <w:lang w:val="ru-RU"/>
        </w:rPr>
        <w:t xml:space="preserve">, Л. А. Обухова Поурочные разработки по русскому языку 1 класс, к </w:t>
      </w:r>
      <w:proofErr w:type="spellStart"/>
      <w:r w:rsidRPr="00FC7268">
        <w:rPr>
          <w:rFonts w:ascii="Times New Roman" w:hAnsi="Times New Roman" w:cs="Times New Roman"/>
          <w:lang w:val="ru-RU"/>
        </w:rPr>
        <w:t>УМК</w:t>
      </w:r>
      <w:proofErr w:type="spellEnd"/>
      <w:r w:rsidRPr="00FC7268">
        <w:rPr>
          <w:rFonts w:ascii="Times New Roman" w:hAnsi="Times New Roman" w:cs="Times New Roman"/>
          <w:lang w:val="ru-RU"/>
        </w:rPr>
        <w:t xml:space="preserve"> Л. М.</w:t>
      </w:r>
      <w:r w:rsidRPr="00FC7268">
        <w:rPr>
          <w:rFonts w:ascii="Times New Roman" w:hAnsi="Times New Roman" w:cs="Times New Roman"/>
          <w:spacing w:val="1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Зелениной,</w:t>
      </w:r>
      <w:r w:rsidRPr="00FC7268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Т. Е.</w:t>
      </w:r>
      <w:r w:rsidRPr="00FC7268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Хохловой "Русский</w:t>
      </w:r>
      <w:r w:rsidRPr="00FC7268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язык. 1 класс"</w:t>
      </w:r>
      <w:r w:rsidRPr="00FC7268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М:</w:t>
      </w:r>
      <w:r w:rsidRPr="00FC7268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«</w:t>
      </w:r>
      <w:proofErr w:type="spellStart"/>
      <w:r w:rsidRPr="00FC7268">
        <w:rPr>
          <w:rFonts w:ascii="Times New Roman" w:hAnsi="Times New Roman" w:cs="Times New Roman"/>
          <w:lang w:val="ru-RU"/>
        </w:rPr>
        <w:t>ВАКО</w:t>
      </w:r>
      <w:proofErr w:type="spellEnd"/>
      <w:r w:rsidRPr="00FC7268">
        <w:rPr>
          <w:rFonts w:ascii="Times New Roman" w:hAnsi="Times New Roman" w:cs="Times New Roman"/>
          <w:lang w:val="ru-RU"/>
        </w:rPr>
        <w:t>»</w:t>
      </w:r>
    </w:p>
    <w:p w:rsidR="00BF44BE" w:rsidRPr="00FC7268" w:rsidRDefault="00BF44BE" w:rsidP="00BF44BE">
      <w:pPr>
        <w:pStyle w:val="1"/>
        <w:spacing w:before="191"/>
        <w:ind w:left="106"/>
        <w:rPr>
          <w:rFonts w:ascii="Times New Roman" w:hAnsi="Times New Roman" w:cs="Times New Roman"/>
          <w:color w:val="auto"/>
          <w:lang w:val="ru-RU"/>
        </w:rPr>
      </w:pPr>
      <w:r w:rsidRPr="00FC7268">
        <w:rPr>
          <w:rFonts w:ascii="Times New Roman" w:hAnsi="Times New Roman" w:cs="Times New Roman"/>
          <w:color w:val="auto"/>
          <w:lang w:val="ru-RU"/>
        </w:rPr>
        <w:t>ЦИФРОВЫЕ</w:t>
      </w:r>
      <w:r w:rsidRPr="00FC7268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ОБРАЗОВАТЕЛЬНЫЕ</w:t>
      </w:r>
      <w:r w:rsidRPr="00FC7268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РЕСУРСЫ</w:t>
      </w:r>
      <w:r w:rsidRPr="00FC7268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И</w:t>
      </w:r>
      <w:r w:rsidRPr="00FC7268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РЕСУРСЫ</w:t>
      </w:r>
      <w:r w:rsidRPr="00FC7268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СЕТИ</w:t>
      </w:r>
      <w:r w:rsidRPr="00FC7268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ИНТЕРНЕТ</w:t>
      </w:r>
    </w:p>
    <w:p w:rsidR="00BF44BE" w:rsidRPr="00FC7268" w:rsidRDefault="00BF44BE" w:rsidP="00BF44BE">
      <w:pPr>
        <w:pStyle w:val="af"/>
        <w:spacing w:before="156" w:line="292" w:lineRule="auto"/>
        <w:rPr>
          <w:rFonts w:ascii="Times New Roman" w:hAnsi="Times New Roman" w:cs="Times New Roman"/>
          <w:lang w:val="ru-RU"/>
        </w:rPr>
      </w:pPr>
      <w:r w:rsidRPr="00FC7268">
        <w:rPr>
          <w:rFonts w:ascii="Times New Roman" w:hAnsi="Times New Roman" w:cs="Times New Roman"/>
          <w:lang w:val="ru-RU"/>
        </w:rPr>
        <w:t>В.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Г.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Горецкий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Электронное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приложение</w:t>
      </w:r>
      <w:r w:rsidRPr="00FC7268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к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учебнику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«Русская</w:t>
      </w:r>
      <w:r w:rsidRPr="00FC726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азбука»</w:t>
      </w:r>
      <w:r w:rsidRPr="00FC7268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и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учебнику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«Русский</w:t>
      </w:r>
      <w:r w:rsidRPr="00FC7268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язык».</w:t>
      </w:r>
      <w:r w:rsidRPr="00FC7268">
        <w:rPr>
          <w:rFonts w:ascii="Times New Roman" w:hAnsi="Times New Roman" w:cs="Times New Roman"/>
          <w:spacing w:val="-57"/>
          <w:lang w:val="ru-RU"/>
        </w:rPr>
        <w:t xml:space="preserve"> </w:t>
      </w:r>
      <w:proofErr w:type="spellStart"/>
      <w:r w:rsidRPr="00FC7268">
        <w:rPr>
          <w:rFonts w:ascii="Times New Roman" w:hAnsi="Times New Roman" w:cs="Times New Roman"/>
        </w:rPr>
        <w:t>UCHi</w:t>
      </w:r>
      <w:proofErr w:type="spellEnd"/>
      <w:r w:rsidRPr="00FC7268">
        <w:rPr>
          <w:rFonts w:ascii="Times New Roman" w:hAnsi="Times New Roman" w:cs="Times New Roman"/>
          <w:lang w:val="ru-RU"/>
        </w:rPr>
        <w:t>.</w:t>
      </w:r>
      <w:r w:rsidRPr="00FC7268">
        <w:rPr>
          <w:rFonts w:ascii="Times New Roman" w:hAnsi="Times New Roman" w:cs="Times New Roman"/>
        </w:rPr>
        <w:t>RU</w:t>
      </w:r>
    </w:p>
    <w:p w:rsidR="00BF44BE" w:rsidRPr="00FC7268" w:rsidRDefault="00BF44BE" w:rsidP="00BF44BE">
      <w:pPr>
        <w:pStyle w:val="1"/>
        <w:spacing w:before="66"/>
        <w:ind w:left="106"/>
        <w:rPr>
          <w:rFonts w:ascii="Times New Roman" w:hAnsi="Times New Roman" w:cs="Times New Roman"/>
          <w:color w:val="auto"/>
          <w:lang w:val="ru-RU"/>
        </w:rPr>
      </w:pPr>
      <w:r w:rsidRPr="00FC7268">
        <w:rPr>
          <w:rFonts w:ascii="Times New Roman" w:hAnsi="Times New Roman" w:cs="Times New Roman"/>
          <w:noProof/>
          <w:color w:val="auto"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E48DBEC" wp14:editId="4C29EF09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1A3415" id="Прямоугольник 1" o:spid="_x0000_s1026" style="position:absolute;margin-left:33.3pt;margin-top:22.9pt;width:528.1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FC7268">
        <w:rPr>
          <w:rFonts w:ascii="Times New Roman" w:hAnsi="Times New Roman" w:cs="Times New Roman"/>
          <w:color w:val="auto"/>
          <w:lang w:val="ru-RU"/>
        </w:rPr>
        <w:t>МАТЕРИАЛЬНО-ТЕХНИЧЕСКОЕ</w:t>
      </w:r>
      <w:r w:rsidRPr="00FC7268">
        <w:rPr>
          <w:rFonts w:ascii="Times New Roman" w:hAnsi="Times New Roman" w:cs="Times New Roman"/>
          <w:color w:val="auto"/>
          <w:spacing w:val="-14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ОБЕСПЕЧЕНИЕ</w:t>
      </w:r>
      <w:r w:rsidRPr="00FC7268">
        <w:rPr>
          <w:rFonts w:ascii="Times New Roman" w:hAnsi="Times New Roman" w:cs="Times New Roman"/>
          <w:color w:val="auto"/>
          <w:spacing w:val="-13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ОБРАЗОВАТЕЛЬНОГО</w:t>
      </w:r>
      <w:r w:rsidRPr="00FC7268">
        <w:rPr>
          <w:rFonts w:ascii="Times New Roman" w:hAnsi="Times New Roman" w:cs="Times New Roman"/>
          <w:color w:val="auto"/>
          <w:spacing w:val="-14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ПРОЦЕССА</w:t>
      </w:r>
    </w:p>
    <w:p w:rsidR="00BF44BE" w:rsidRPr="00FC7268" w:rsidRDefault="00BF44BE" w:rsidP="00BF44BE">
      <w:pPr>
        <w:spacing w:before="179"/>
        <w:ind w:left="106"/>
        <w:rPr>
          <w:rFonts w:ascii="Times New Roman" w:hAnsi="Times New Roman" w:cs="Times New Roman"/>
          <w:b/>
          <w:sz w:val="24"/>
          <w:lang w:val="ru-RU"/>
        </w:rPr>
      </w:pPr>
      <w:r w:rsidRPr="00FC7268">
        <w:rPr>
          <w:rFonts w:ascii="Times New Roman" w:hAnsi="Times New Roman" w:cs="Times New Roman"/>
          <w:b/>
          <w:sz w:val="24"/>
          <w:lang w:val="ru-RU"/>
        </w:rPr>
        <w:t>УЧЕБНОЕ</w:t>
      </w:r>
      <w:r w:rsidRPr="00FC7268">
        <w:rPr>
          <w:rFonts w:ascii="Times New Roman" w:hAnsi="Times New Roman" w:cs="Times New Roman"/>
          <w:b/>
          <w:spacing w:val="-9"/>
          <w:sz w:val="24"/>
          <w:lang w:val="ru-RU"/>
        </w:rPr>
        <w:t xml:space="preserve"> </w:t>
      </w:r>
      <w:r w:rsidRPr="00FC7268">
        <w:rPr>
          <w:rFonts w:ascii="Times New Roman" w:hAnsi="Times New Roman" w:cs="Times New Roman"/>
          <w:b/>
          <w:sz w:val="24"/>
          <w:lang w:val="ru-RU"/>
        </w:rPr>
        <w:t>ОБОРУДОВАНИЕ</w:t>
      </w:r>
    </w:p>
    <w:p w:rsidR="00BF44BE" w:rsidRPr="00FC7268" w:rsidRDefault="00BF44BE" w:rsidP="00BF44BE">
      <w:pPr>
        <w:pStyle w:val="af"/>
        <w:spacing w:before="156"/>
        <w:rPr>
          <w:rFonts w:ascii="Times New Roman" w:hAnsi="Times New Roman" w:cs="Times New Roman"/>
          <w:lang w:val="ru-RU"/>
        </w:rPr>
      </w:pPr>
      <w:r w:rsidRPr="00FC7268">
        <w:rPr>
          <w:rFonts w:ascii="Times New Roman" w:hAnsi="Times New Roman" w:cs="Times New Roman"/>
          <w:lang w:val="ru-RU"/>
        </w:rPr>
        <w:t>Документ-камера,</w:t>
      </w:r>
      <w:r w:rsidRPr="00FC7268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смарт-доска,</w:t>
      </w:r>
      <w:r w:rsidRPr="00FC7268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компьютер,</w:t>
      </w:r>
      <w:r w:rsidRPr="00FC7268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мультимедийное</w:t>
      </w:r>
      <w:r w:rsidRPr="00FC7268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FC7268">
        <w:rPr>
          <w:rFonts w:ascii="Times New Roman" w:hAnsi="Times New Roman" w:cs="Times New Roman"/>
          <w:lang w:val="ru-RU"/>
        </w:rPr>
        <w:t>оборудование.</w:t>
      </w:r>
    </w:p>
    <w:p w:rsidR="00BF44BE" w:rsidRPr="00FC7268" w:rsidRDefault="00BF44BE" w:rsidP="00BF44BE">
      <w:pPr>
        <w:pStyle w:val="af"/>
        <w:spacing w:before="10"/>
        <w:rPr>
          <w:rFonts w:ascii="Times New Roman" w:hAnsi="Times New Roman" w:cs="Times New Roman"/>
          <w:sz w:val="21"/>
          <w:lang w:val="ru-RU"/>
        </w:rPr>
      </w:pPr>
    </w:p>
    <w:p w:rsidR="00BF44BE" w:rsidRPr="00FC7268" w:rsidRDefault="00BF44BE" w:rsidP="00BF44BE">
      <w:pPr>
        <w:pStyle w:val="1"/>
        <w:spacing w:before="1"/>
        <w:ind w:left="106"/>
        <w:rPr>
          <w:rFonts w:ascii="Times New Roman" w:hAnsi="Times New Roman" w:cs="Times New Roman"/>
          <w:color w:val="auto"/>
          <w:lang w:val="ru-RU"/>
        </w:rPr>
      </w:pPr>
      <w:r w:rsidRPr="00FC7268">
        <w:rPr>
          <w:rFonts w:ascii="Times New Roman" w:hAnsi="Times New Roman" w:cs="Times New Roman"/>
          <w:color w:val="auto"/>
          <w:lang w:val="ru-RU"/>
        </w:rPr>
        <w:t>ОБОРУДОВАНИЕ</w:t>
      </w:r>
      <w:r w:rsidRPr="00FC7268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ДЛЯ</w:t>
      </w:r>
      <w:r w:rsidRPr="00FC7268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ПРОВЕДЕНИЯ</w:t>
      </w:r>
      <w:r w:rsidRPr="00FC7268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ПРАКТИЧЕСКИХ</w:t>
      </w:r>
      <w:r w:rsidRPr="00FC7268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FC7268">
        <w:rPr>
          <w:rFonts w:ascii="Times New Roman" w:hAnsi="Times New Roman" w:cs="Times New Roman"/>
          <w:color w:val="auto"/>
          <w:lang w:val="ru-RU"/>
        </w:rPr>
        <w:t>РАБОТ</w:t>
      </w:r>
    </w:p>
    <w:p w:rsidR="00BF44BE" w:rsidRPr="00FC7268" w:rsidRDefault="00BF44BE" w:rsidP="00BF44BE">
      <w:pPr>
        <w:rPr>
          <w:rFonts w:ascii="Times New Roman" w:hAnsi="Times New Roman" w:cs="Times New Roman"/>
          <w:lang w:val="ru-RU"/>
        </w:rPr>
      </w:pPr>
    </w:p>
    <w:p w:rsidR="003E57A6" w:rsidRPr="00FC7268" w:rsidRDefault="003E57A6" w:rsidP="00BF44BE">
      <w:pPr>
        <w:rPr>
          <w:rFonts w:ascii="Times New Roman" w:hAnsi="Times New Roman" w:cs="Times New Roman"/>
          <w:lang w:val="ru-RU"/>
        </w:rPr>
      </w:pPr>
    </w:p>
    <w:p w:rsidR="003E57A6" w:rsidRPr="00FC7268" w:rsidRDefault="003E57A6" w:rsidP="00BF44BE">
      <w:pPr>
        <w:rPr>
          <w:rFonts w:ascii="Times New Roman" w:hAnsi="Times New Roman" w:cs="Times New Roman"/>
          <w:lang w:val="ru-RU"/>
        </w:rPr>
        <w:sectPr w:rsidR="003E57A6" w:rsidRPr="00FC7268">
          <w:pgSz w:w="11900" w:h="16840"/>
          <w:pgMar w:top="520" w:right="560" w:bottom="280" w:left="560" w:header="720" w:footer="720" w:gutter="0"/>
          <w:cols w:space="720"/>
        </w:sectPr>
      </w:pPr>
      <w:bookmarkStart w:id="0" w:name="_GoBack"/>
      <w:bookmarkEnd w:id="0"/>
    </w:p>
    <w:p w:rsidR="00476709" w:rsidRPr="00545D56" w:rsidRDefault="00476709" w:rsidP="003E57A6">
      <w:pPr>
        <w:autoSpaceDE w:val="0"/>
        <w:autoSpaceDN w:val="0"/>
        <w:spacing w:after="64" w:line="220" w:lineRule="exact"/>
        <w:rPr>
          <w:rFonts w:ascii="Times New Roman" w:hAnsi="Times New Roman" w:cs="Times New Roman"/>
          <w:lang w:val="ru-RU"/>
        </w:rPr>
      </w:pPr>
    </w:p>
    <w:sectPr w:rsidR="00476709" w:rsidRPr="00545D56" w:rsidSect="003E57A6">
      <w:pgSz w:w="16840" w:h="11900"/>
      <w:pgMar w:top="282" w:right="640" w:bottom="406" w:left="666" w:header="720" w:footer="720" w:gutter="0"/>
      <w:cols w:space="720" w:equalWidth="0">
        <w:col w:w="1553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D07862"/>
    <w:multiLevelType w:val="hybridMultilevel"/>
    <w:tmpl w:val="20C6A2C2"/>
    <w:lvl w:ilvl="0" w:tplc="8FCC04FA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80CF66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37423316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4E9063B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2A3CA838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ED8CC97E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A3323D4A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D45A2172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5546C588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10" w15:restartNumberingAfterBreak="0">
    <w:nsid w:val="1DF02721"/>
    <w:multiLevelType w:val="hybridMultilevel"/>
    <w:tmpl w:val="C9A2D200"/>
    <w:lvl w:ilvl="0" w:tplc="DE4A4526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18BE8BDC">
      <w:numFmt w:val="bullet"/>
      <w:lvlText w:val="•"/>
      <w:lvlJc w:val="left"/>
      <w:pPr>
        <w:ind w:left="622" w:hanging="91"/>
      </w:pPr>
      <w:rPr>
        <w:rFonts w:hint="default"/>
        <w:lang w:val="ru-RU" w:eastAsia="en-US" w:bidi="ar-SA"/>
      </w:rPr>
    </w:lvl>
    <w:lvl w:ilvl="2" w:tplc="15048526">
      <w:numFmt w:val="bullet"/>
      <w:lvlText w:val="•"/>
      <w:lvlJc w:val="left"/>
      <w:pPr>
        <w:ind w:left="1165" w:hanging="91"/>
      </w:pPr>
      <w:rPr>
        <w:rFonts w:hint="default"/>
        <w:lang w:val="ru-RU" w:eastAsia="en-US" w:bidi="ar-SA"/>
      </w:rPr>
    </w:lvl>
    <w:lvl w:ilvl="3" w:tplc="931C2E04">
      <w:numFmt w:val="bullet"/>
      <w:lvlText w:val="•"/>
      <w:lvlJc w:val="left"/>
      <w:pPr>
        <w:ind w:left="1708" w:hanging="91"/>
      </w:pPr>
      <w:rPr>
        <w:rFonts w:hint="default"/>
        <w:lang w:val="ru-RU" w:eastAsia="en-US" w:bidi="ar-SA"/>
      </w:rPr>
    </w:lvl>
    <w:lvl w:ilvl="4" w:tplc="B69E73B8">
      <w:numFmt w:val="bullet"/>
      <w:lvlText w:val="•"/>
      <w:lvlJc w:val="left"/>
      <w:pPr>
        <w:ind w:left="2251" w:hanging="91"/>
      </w:pPr>
      <w:rPr>
        <w:rFonts w:hint="default"/>
        <w:lang w:val="ru-RU" w:eastAsia="en-US" w:bidi="ar-SA"/>
      </w:rPr>
    </w:lvl>
    <w:lvl w:ilvl="5" w:tplc="DFF0ADDA">
      <w:numFmt w:val="bullet"/>
      <w:lvlText w:val="•"/>
      <w:lvlJc w:val="left"/>
      <w:pPr>
        <w:ind w:left="2794" w:hanging="91"/>
      </w:pPr>
      <w:rPr>
        <w:rFonts w:hint="default"/>
        <w:lang w:val="ru-RU" w:eastAsia="en-US" w:bidi="ar-SA"/>
      </w:rPr>
    </w:lvl>
    <w:lvl w:ilvl="6" w:tplc="1FBA92F8">
      <w:numFmt w:val="bullet"/>
      <w:lvlText w:val="•"/>
      <w:lvlJc w:val="left"/>
      <w:pPr>
        <w:ind w:left="3336" w:hanging="91"/>
      </w:pPr>
      <w:rPr>
        <w:rFonts w:hint="default"/>
        <w:lang w:val="ru-RU" w:eastAsia="en-US" w:bidi="ar-SA"/>
      </w:rPr>
    </w:lvl>
    <w:lvl w:ilvl="7" w:tplc="C692678C">
      <w:numFmt w:val="bullet"/>
      <w:lvlText w:val="•"/>
      <w:lvlJc w:val="left"/>
      <w:pPr>
        <w:ind w:left="3879" w:hanging="91"/>
      </w:pPr>
      <w:rPr>
        <w:rFonts w:hint="default"/>
        <w:lang w:val="ru-RU" w:eastAsia="en-US" w:bidi="ar-SA"/>
      </w:rPr>
    </w:lvl>
    <w:lvl w:ilvl="8" w:tplc="C0D2BCC2">
      <w:numFmt w:val="bullet"/>
      <w:lvlText w:val="•"/>
      <w:lvlJc w:val="left"/>
      <w:pPr>
        <w:ind w:left="4422" w:hanging="91"/>
      </w:pPr>
      <w:rPr>
        <w:rFonts w:hint="default"/>
        <w:lang w:val="ru-RU" w:eastAsia="en-US" w:bidi="ar-SA"/>
      </w:rPr>
    </w:lvl>
  </w:abstractNum>
  <w:abstractNum w:abstractNumId="11" w15:restartNumberingAfterBreak="0">
    <w:nsid w:val="39152157"/>
    <w:multiLevelType w:val="hybridMultilevel"/>
    <w:tmpl w:val="7A220490"/>
    <w:lvl w:ilvl="0" w:tplc="68BC6E0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5CDC6C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B1488BA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12E65D5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08205F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AC16391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E022E5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305A537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727212D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32DAE"/>
    <w:rsid w:val="001370A6"/>
    <w:rsid w:val="0015074B"/>
    <w:rsid w:val="00161E4D"/>
    <w:rsid w:val="00202EEE"/>
    <w:rsid w:val="0029639D"/>
    <w:rsid w:val="00326F90"/>
    <w:rsid w:val="003B3215"/>
    <w:rsid w:val="003E57A6"/>
    <w:rsid w:val="004159F3"/>
    <w:rsid w:val="00476709"/>
    <w:rsid w:val="00545D56"/>
    <w:rsid w:val="005C5A20"/>
    <w:rsid w:val="0071318B"/>
    <w:rsid w:val="007C253C"/>
    <w:rsid w:val="00832317"/>
    <w:rsid w:val="00876537"/>
    <w:rsid w:val="00AA1D8D"/>
    <w:rsid w:val="00B3212B"/>
    <w:rsid w:val="00B47730"/>
    <w:rsid w:val="00BF44BE"/>
    <w:rsid w:val="00C36ABA"/>
    <w:rsid w:val="00CA28A4"/>
    <w:rsid w:val="00CB0664"/>
    <w:rsid w:val="00D31F9B"/>
    <w:rsid w:val="00DE743A"/>
    <w:rsid w:val="00EE4492"/>
    <w:rsid w:val="00F852C1"/>
    <w:rsid w:val="00FC693F"/>
    <w:rsid w:val="00FC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260D55AE-334D-4E0E-99A9-E776F8BAE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BF44BE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F44BE"/>
    <w:pPr>
      <w:widowControl w:val="0"/>
      <w:autoSpaceDE w:val="0"/>
      <w:autoSpaceDN w:val="0"/>
      <w:spacing w:before="86"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AE7DC46-E857-4684-B398-B5E6B218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8811</Words>
  <Characters>50223</Characters>
  <Application>Microsoft Office Word</Application>
  <DocSecurity>0</DocSecurity>
  <Lines>418</Lines>
  <Paragraphs>117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58917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12</cp:revision>
  <dcterms:created xsi:type="dcterms:W3CDTF">2013-12-23T23:15:00Z</dcterms:created>
  <dcterms:modified xsi:type="dcterms:W3CDTF">2023-01-23T11:39:00Z</dcterms:modified>
  <cp:category/>
</cp:coreProperties>
</file>